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BCF9A" w14:textId="2588298E" w:rsidR="00827675" w:rsidRPr="00183616" w:rsidRDefault="00083B02" w:rsidP="00827675">
      <w:pPr>
        <w:spacing w:after="0" w:line="240" w:lineRule="auto"/>
        <w:rPr>
          <w:rFonts w:ascii="方正黑体_GBK" w:eastAsia="方正黑体_GBK" w:hAnsi="方正黑体_GBK" w:cs="方正黑体_GBK" w:hint="eastAsia"/>
          <w:lang w:eastAsia="zh-CN"/>
        </w:rPr>
      </w:pPr>
      <w:r w:rsidRPr="00183616">
        <w:rPr>
          <w:rFonts w:ascii="方正黑体_GBK" w:eastAsia="方正黑体_GBK" w:hAnsi="方正黑体_GBK" w:cs="方正黑体_GBK" w:hint="eastAsia"/>
          <w:lang w:eastAsia="zh-CN"/>
        </w:rPr>
        <w:t>附表：</w:t>
      </w:r>
    </w:p>
    <w:tbl>
      <w:tblPr>
        <w:tblW w:w="0" w:type="auto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119"/>
        <w:gridCol w:w="1134"/>
        <w:gridCol w:w="850"/>
        <w:gridCol w:w="851"/>
        <w:gridCol w:w="1275"/>
        <w:gridCol w:w="1264"/>
      </w:tblGrid>
      <w:tr w:rsidR="00A94BEA" w:rsidRPr="00183616" w14:paraId="79C7BC0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D6FE84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b/>
                <w:bCs/>
                <w:color w:val="000000"/>
                <w:sz w:val="18"/>
                <w:szCs w:val="18"/>
                <w:lang w:eastAsia="zh-CN"/>
              </w:rPr>
              <w:t>内部销售代码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92EC90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b/>
                <w:bCs/>
                <w:color w:val="000000"/>
                <w:sz w:val="18"/>
                <w:szCs w:val="18"/>
                <w:lang w:eastAsia="zh-CN"/>
              </w:rPr>
              <w:t>产品名称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2E203B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b/>
                <w:bCs/>
                <w:color w:val="000000"/>
                <w:sz w:val="18"/>
                <w:szCs w:val="18"/>
                <w:lang w:eastAsia="zh-CN"/>
              </w:rPr>
              <w:t>优惠的费用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B4F02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b/>
                <w:bCs/>
                <w:color w:val="000000"/>
                <w:sz w:val="18"/>
                <w:szCs w:val="18"/>
                <w:lang w:eastAsia="zh-CN"/>
              </w:rPr>
              <w:t>说明书费率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6DC0E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b/>
                <w:bCs/>
                <w:color w:val="000000"/>
                <w:sz w:val="18"/>
                <w:szCs w:val="18"/>
                <w:lang w:eastAsia="zh-CN"/>
              </w:rPr>
              <w:t>优惠后费率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08DB18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b/>
                <w:bCs/>
                <w:color w:val="000000"/>
                <w:sz w:val="18"/>
                <w:szCs w:val="18"/>
                <w:lang w:eastAsia="zh-CN"/>
              </w:rPr>
              <w:t>优惠起始日期（含）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6E1A6C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b/>
                <w:bCs/>
                <w:color w:val="000000"/>
                <w:sz w:val="18"/>
                <w:szCs w:val="18"/>
                <w:lang w:eastAsia="zh-CN"/>
              </w:rPr>
              <w:t>优惠截止日期（含）</w:t>
            </w:r>
          </w:p>
        </w:tc>
      </w:tr>
      <w:tr w:rsidR="00A94BEA" w:rsidRPr="00183616" w14:paraId="209B0A5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E84C73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Y37186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6DC244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一年186期封闭式公募人民币理财产品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668D61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EB0F5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B78F2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EFAFD2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DCF311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2025/11/11</w:t>
            </w:r>
          </w:p>
        </w:tc>
      </w:tr>
      <w:tr w:rsidR="00A94BEA" w:rsidRPr="00183616" w14:paraId="70F3FEF4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6E93E7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Y32186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D0D58C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一年186期封闭式公募人民币理财产品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413C18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4F34B6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A08A9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DF139C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A42D50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2025/11/11</w:t>
            </w:r>
          </w:p>
        </w:tc>
      </w:tr>
      <w:tr w:rsidR="00A94BEA" w:rsidRPr="00183616" w14:paraId="598B02D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B88CF8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Y31186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A8D3AE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一年186期封闭式公募人民币理财产品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7190B0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6C9E3D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367B1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71CB58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36C371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2025/11/11</w:t>
            </w:r>
          </w:p>
        </w:tc>
      </w:tr>
      <w:tr w:rsidR="00A94BEA" w:rsidRPr="00183616" w14:paraId="051D70A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4F7D70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Y30186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3001B5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一年186期封闭式公募人民币理财产品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6262B4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58207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E3040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C1E1EE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A93D9F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2025/11/11</w:t>
            </w:r>
          </w:p>
        </w:tc>
      </w:tr>
      <w:tr w:rsidR="00A94BEA" w:rsidRPr="00183616" w14:paraId="37D23407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576CE8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Y32187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9DD8BB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一年187期封闭式公募人民币理财产品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346160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C7812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B3807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355909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498752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2025/11/18</w:t>
            </w:r>
          </w:p>
        </w:tc>
      </w:tr>
      <w:tr w:rsidR="00A94BEA" w:rsidRPr="00183616" w14:paraId="5BBC9669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622BD7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Y31187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DCC798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一年187期封闭式公募人民币理财产品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85EA8A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77DCA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58433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41855D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4A1516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2025/11/18</w:t>
            </w:r>
          </w:p>
        </w:tc>
      </w:tr>
      <w:tr w:rsidR="00A94BEA" w:rsidRPr="00183616" w14:paraId="423993DB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CE32A9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Y30187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1E6952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一年187期封闭式公募人民币理财产品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5F534B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AF41CC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0014D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82D730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2A36A8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2025/11/18</w:t>
            </w:r>
          </w:p>
        </w:tc>
      </w:tr>
      <w:tr w:rsidR="00A94BEA" w:rsidRPr="00183616" w14:paraId="5EECE4B4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5EA0CD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Y32188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EFBEE4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一年188期封闭式公募人民币理财产品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1F1B10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2218A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18FC8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49CF84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4EC790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2025/11/25</w:t>
            </w:r>
          </w:p>
        </w:tc>
      </w:tr>
      <w:tr w:rsidR="00A94BEA" w:rsidRPr="00183616" w14:paraId="43AAE657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10EA65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Y31188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A0FD5A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一年188期封闭式公募人民币理财产品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C84728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29D55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E97A7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B0AF7C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ECF598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2025/11/25</w:t>
            </w:r>
          </w:p>
        </w:tc>
      </w:tr>
      <w:tr w:rsidR="00A94BEA" w:rsidRPr="00183616" w14:paraId="05DF09D4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E535DF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Y30188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F4895B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一年188期封闭式公募人民币理财产品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A43DD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E40E1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0FE0ED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D8BBFD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54C943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2025/11/25</w:t>
            </w:r>
          </w:p>
        </w:tc>
      </w:tr>
      <w:tr w:rsidR="00A94BEA" w:rsidRPr="00183616" w14:paraId="74C9AB9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888C98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Y32189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2A927A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一年189期封闭式公募人民币理财产品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E61F33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EBBCFB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61C270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112DE7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BED2C5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2025/12/2</w:t>
            </w:r>
          </w:p>
        </w:tc>
      </w:tr>
      <w:tr w:rsidR="00A94BEA" w:rsidRPr="00183616" w14:paraId="317878CB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7C79D7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Y31189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FF186B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一年189期封闭式公募人民币理财产品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FCA379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C40B5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F35D1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546675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8F81CE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2025/12/2</w:t>
            </w:r>
          </w:p>
        </w:tc>
      </w:tr>
      <w:tr w:rsidR="00A94BEA" w:rsidRPr="00183616" w14:paraId="3141B769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5BEDF2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Y30189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683F27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一年189期封闭式公募人民币理财产品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EF8F56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EC33A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86A4F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F72CDD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24FFA4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2025/12/2</w:t>
            </w:r>
          </w:p>
        </w:tc>
      </w:tr>
      <w:tr w:rsidR="00A94BEA" w:rsidRPr="00183616" w14:paraId="0D7E3132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125F86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Y32190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8B78FA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一年190期封闭式公募人民币理财产品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50E429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F1DAE0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A99F6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655051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6B01E1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2025/12/9</w:t>
            </w:r>
          </w:p>
        </w:tc>
      </w:tr>
      <w:tr w:rsidR="00A94BEA" w:rsidRPr="00183616" w14:paraId="5562E78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D31F56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Y31190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0A11B2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一年190期封闭式公募人民币理财产品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F9BAF1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298CBD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D1B44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9FDDD3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B1C3D2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2025/12/9</w:t>
            </w:r>
          </w:p>
        </w:tc>
      </w:tr>
      <w:tr w:rsidR="00A94BEA" w:rsidRPr="00183616" w14:paraId="590CA09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E58B7C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Y30190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C900F2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一年190期封闭式公募人民币理财产品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DA3647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5367F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C7D36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F0524F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36872E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2025/12/9</w:t>
            </w:r>
          </w:p>
        </w:tc>
      </w:tr>
      <w:tr w:rsidR="00A94BEA" w:rsidRPr="00183616" w14:paraId="7C605B4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478D1A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Y32191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A102B5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一年191期封闭式公募人民币理财产品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95AA3F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51C10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680D0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EC7ADD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D63E54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2025/12/16</w:t>
            </w:r>
          </w:p>
        </w:tc>
      </w:tr>
      <w:tr w:rsidR="00A94BEA" w:rsidRPr="00183616" w14:paraId="401AE3BB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79A24A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Y31191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F7C281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一年191期封闭式公募人民币理财产品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91B51B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81A1B3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92E8F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B01343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83CD09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2025/12/16</w:t>
            </w:r>
          </w:p>
        </w:tc>
      </w:tr>
      <w:tr w:rsidR="00A94BEA" w:rsidRPr="00183616" w14:paraId="5944C75E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29F639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Y30191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7BC457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一年191期封闭式公募人民币理财产品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CC297A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40302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83AC7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B7B634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79DBC1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2025/12/16</w:t>
            </w:r>
          </w:p>
        </w:tc>
      </w:tr>
      <w:tr w:rsidR="00A94BEA" w:rsidRPr="00183616" w14:paraId="0741ED5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EA1504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Y32192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D9128D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一年192期封闭式公募人民币理财产品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D91F7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99042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402F0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65996A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5F586D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2025/12/23</w:t>
            </w:r>
          </w:p>
        </w:tc>
      </w:tr>
      <w:tr w:rsidR="00A94BEA" w:rsidRPr="00183616" w14:paraId="560C61E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73A442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Y31192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154313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一年192期封闭式公募人民币理财产品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5F1615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830870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B8B60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12C74B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185D36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2025/12/23</w:t>
            </w:r>
          </w:p>
        </w:tc>
      </w:tr>
      <w:tr w:rsidR="00A94BEA" w:rsidRPr="00183616" w14:paraId="402545A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415817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Y30192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81466D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一年192期封闭式公募人民币理财产品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1B9C07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1A3D5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B0532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A73E00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A656D7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2025/12/23</w:t>
            </w:r>
          </w:p>
        </w:tc>
      </w:tr>
      <w:tr w:rsidR="00A94BEA" w:rsidRPr="00183616" w14:paraId="3357D11F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0EEB05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lastRenderedPageBreak/>
              <w:t>Y32193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FF0308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一年193期封闭式公募人民币理财产品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C81AD8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5EB577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86F28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413FD4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DE7DEB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283BB6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AFE666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Y31193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CAB7CF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一年193期封闭式公募人民币理财产品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9E52F9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5FD8B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00915E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799443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DD9AB0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092FA2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2B8782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Y30193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9E5D95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一年193期封闭式公募人民币理财产品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1CEC2E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41806E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CD0CA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D6C3D5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C7ADD9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B93EA09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192F13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Y32194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D3CEFB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一年194期封闭式公募人民币理财产品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5C65CA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DCADF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0A7A8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30C584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BA45D1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B25445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4863B6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Y31194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CA1BA0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一年194期封闭式公募人民币理财产品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36B8A8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AEE01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D6E9D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9D55B6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91F91B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469B8CF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FBC707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Y30194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B324B8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一年194期封闭式公募人民币理财产品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38982B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698C0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2E2D6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78FC29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12931D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EC1E3E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6E39D6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Y33195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51AB88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一年195期封闭式公募人民币理财产品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D262F1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EA797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420BD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2CC1F0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BCE272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EEEEEBB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F52019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Y32195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813FFD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一年195期封闭式公募人民币理财产品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24B541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E5E6E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D7D8C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7A502B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0671DC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05C5807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F494AB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Y31195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9C2F1B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一年195期封闭式公募人民币理财产品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6C0DB8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FB23A7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797CB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6B3172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F8C31B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2853F9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1A9EBD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Y30195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ECA8FF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一年195期封闭式公募人民币理财产品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C02F62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8A9880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D3B92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771D8E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59A7B9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FCBA9B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CE5E3A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Y33196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A5BE01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一年196期封闭式公募人民币理财产品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1B1332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603C2E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599F3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E3DE5C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7A4292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CE8D62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33B991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Y32196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06C001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一年196期封闭式公募人民币理财产品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A4D115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9EB79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F5907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FB40E0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98C0D5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962887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B6BEF8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Y31196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6D00C3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一年196期封闭式公募人民币理财产品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67095F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835AFE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A9C08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14AE65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1724F8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55D1DF9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4196E6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Y30196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EAD625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一年196期封闭式公募人民币理财产品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CA1DC2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886868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E3A6C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7823A4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A024D5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48474C8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053DBD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Y32197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C25565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一年197期（绿色金融主题）封闭式公募人民币理财产品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F6D366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CC99E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3A261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8D4FA8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D9BFEA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2B673B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880CDA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Y31197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05E9E4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一年197期（绿色金融主题）封闭式公募人民币理财产品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8EB6B2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A7B859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C0254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962FC9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580367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9224298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C82BA7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Y30197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E38C99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一年197期（绿色金融主题）封闭式公募人民币理财产品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39A8C9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B100B1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1865ED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AF0AD0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E2AC05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C8F06A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2618B7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Y34198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3307B0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一年198期封闭式公募人民币理财产品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5EC556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694D0B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17F23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FB3295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7463C9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C37730A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5FE3AE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Y32198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526D01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一年198期封闭式公募人民币理财产品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D0ACFD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2D5174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EA7E9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6066BF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F690D7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545B968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6451F6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Y31198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4D3557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一年198期封闭式公募人民币理财产品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A81966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874032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A8B95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4DA385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2B001E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859886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EE6B75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Y30198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414D91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一年198期封闭式公募人民币理财产品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ED9996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CDDFD6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4EFFE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0BC36A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F88A61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9722D9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DD246B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Y34199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6EF7A8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一年199期封闭式公募人民币理财产品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C3D432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546C18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7C450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870A1E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3FF6FD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6EB99D7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C4B292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lastRenderedPageBreak/>
              <w:t>Y32199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A76CBA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一年199期封闭式公募人民币理财产品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A70BEA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4E205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3AD0F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D6F722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77AA3D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E6460F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7798BF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Y31199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CFB922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一年199期封闭式公募人民币理财产品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A22623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41FC55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1E21B6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A4324B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CE4BE4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BA0A0EA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BE7CB6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Y30199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672FDB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一年199期封闭式公募人民币理财产品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47B4FE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9B4701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3DC84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F39FB8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E74384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DA220D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C49FAA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Y34200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D22147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一年200期封闭式公募人民币理财产品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F76EDD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904E0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0EC12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014E81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D19461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90C91CB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FD1CA9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Y32200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E54F1F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一年200期封闭式公募人民币理财产品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D29F8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A3E533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0A0FC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10D5AF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8672BE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5C0A37E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241CDC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Y31200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180D5A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一年200期封闭式公募人民币理财产品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691AA5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4054F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08AE7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0192B0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094565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349E346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A4CDDA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Y30200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1DF66E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一年200期封闭式公募人民币理财产品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27C21C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27E7E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F813A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01606B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80C84A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C182CA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4A0976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Y35201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FDDDD6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一年201期封闭式公募人民币理财产品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D83C11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934ED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43A25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5B8759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085123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0B14E0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675113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Y34201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422B7E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一年201期封闭式公募人民币理财产品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2F6375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AB4F7D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93DB2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24B32E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9ED53B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216C069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D0A2A8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Y32201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A0E05F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一年201期封闭式公募人民币理财产品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707798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4CDC44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EF8CE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4FDE4E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B42F0A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C8BDEB7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DE0472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Y31201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0164FD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一年201期封闭式公募人民币理财产品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301356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69C17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2F323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1A749B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9C3EDF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6EED52B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CEBD3B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Y30201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E2701E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一年201期封闭式公募人民币理财产品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97FF74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3DE67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BE1E6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AA0DC0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825385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C136702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374A6C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Y36202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D2E865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一年202期封闭式公募人民币理财产品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CE5A3D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0CAFA7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F8A4F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EDE695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57CB40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4EC731A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F6371D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Y35202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514500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一年202期封闭式公募人民币理财产品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74FECF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042D5A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0BA01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C0886B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E23F7F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AE3155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E08AB5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Y34202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DA3502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一年202期封闭式公募人民币理财产品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D47A11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FFAF76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F1BEF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A37414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4D001D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AD0246A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4B6264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Y32202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AE69DA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一年202期封闭式公募人民币理财产品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C3AC3D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57712F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1ECEF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CF5C52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B99153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F2638D2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E11E83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Y31202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007AEC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一年202期封闭式公募人民币理财产品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1C7CAF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8C1A5E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05FEF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912E2C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491F9B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B3D1284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85ED1D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Y30202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8A5013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一年202期封闭式公募人民币理财产品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D2B97B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C67CB9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FAAC6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FB50D5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FCD8A3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12A50D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0FC08F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Y38203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FF0388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一年203期封闭式公募人民币理财产品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DB6771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04004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8B89D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4340C7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BCE374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CDB82C2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F6B2F1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Y36203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DFAD5B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一年203期封闭式公募人民币理财产品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AE6465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F24741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87121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CCEC85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3E96BD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4EAE92A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C3409E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Y35203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36D541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一年203期封闭式公募人民币理财产品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440AAE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FE9865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D3550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272BC6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6B2657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EF600BB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2FFA87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Y34203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4EDF0D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一年203期封闭式公募人民币理财产品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73D295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068DD0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F351B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E93D2D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80B923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A52BA09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E86E63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Y32203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83AB57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一年203期封闭式公募人民币理财产品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F50FFE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773BE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42031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D7D014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FA64FD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15AA5B9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2B7C28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Y31203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EAFD93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一年203期封闭式公募人民币理财产品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B2DEB9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BB34E4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CDE42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DB6DCD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B43568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65C1DC6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D9484A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lastRenderedPageBreak/>
              <w:t>Y30203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5B190F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一年203期封闭式公募人民币理财产品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814656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83B17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43BAB7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02D1B5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D7FAEA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B9E1877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6EF1E5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Y38204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E6C525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一年204期封闭式公募人民币理财产品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C9F9FC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2C2979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3F9D4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981A9F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E63897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96A477E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B1D4C7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Y36204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E0B7D1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一年204期封闭式公募人民币理财产品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9CBECE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4BF6D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049747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D04E0D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F31ED5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C99E65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D458B6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Y35204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001FE6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一年204期封闭式公募人民币理财产品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78AA02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C2E91A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96377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ADB9A5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5BDC77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CB224F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727583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Y34204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B7065C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一年204期封闭式公募人民币理财产品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1FCC8A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A9735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BAF34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313AB6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4A2981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F597202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941EE4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Y32204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15FEB7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一年204期封闭式公募人民币理财产品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7DA33B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8FEBF6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00EC8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E7E5C9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0B3087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BD1E3FF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577A55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Y31204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A0E188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一年204期封闭式公募人民币理财产品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9CFAF6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F8A1E9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C4B54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56BAC5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EBEE13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AF4021B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E24AD9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Y30204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025432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一年204期封闭式公募人民币理财产品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08E881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07880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FBA00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E365C2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679D52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6B92767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E0188D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Y38205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BEC9C4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一年205期封闭式公募人民币理财产品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F34B57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421CC3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A3AF0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57F362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C4C508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5F86E5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829594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Y36205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553083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一年205期封闭式公募人民币理财产品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D6EA63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8EB07A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90BD8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AC3983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CB279D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EF9FEB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6ACEB0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Y35205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2C1179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一年205期封闭式公募人民币理财产品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B3414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BDCA5A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CAD1A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1D8D38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638755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B1B1ED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7ACAAB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Y34205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61DDCD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一年205期封闭式公募人民币理财产品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AECE7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733B6A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5F3BF9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30A259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7524B2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A16C05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A7A227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Y32205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A89610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一年205期封闭式公募人民币理财产品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35C716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C7691A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BE470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DB69F9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21566D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9CC25E7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5DD7D9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Y31205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D287F8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一年205期封闭式公募人民币理财产品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5B1E85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52B1A3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9963D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497B08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A5C163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FCAB90E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7D6C91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Y30205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5EC42D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一年205期封闭式公募人民币理财产品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3CD8F7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04D19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EA861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7263B0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0B44BB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467DA9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F29F95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Y38207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84E913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一年207期封闭式公募人民币理财产品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92596F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21D4D1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23FAA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45467B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51A7E3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9C1195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F38D26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Y37207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1ED933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一年207期封闭式公募人民币理财产品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3562E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1EE03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8BE08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D31EA1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EED898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9C5670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FF5112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Y36207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79F6E5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一年207期封闭式公募人民币理财产品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A57E3E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8CF03E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D4F5A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CE1E25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0B5CEA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8A294D8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50D941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Y35207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4F7F50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一年207期封闭式公募人民币理财产品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77FD4E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166C3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D4267D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795EE6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DE8D79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CB6AA1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034DAA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Y34207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6B58E7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一年207期封闭式公募人民币理财产品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E2640F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C98361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60578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90A354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7AB966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980CA54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6A7192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Y32207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37DCCB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一年207期封闭式公募人民币理财产品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C2405A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FA1B9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01E2C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D659B2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DFCE24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6CE9377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CDED5E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Y31207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BBFD8A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一年207期封闭式公募人民币理财产品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9E7562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AE228E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48326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9C2AFB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CDC344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55DF91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DFBDF8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Y30207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2BAE05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一年207期封闭式公募人民币理财产品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63E0A9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529A65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DF33C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2D1D01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6285BF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669E7A9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12A9F3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Y38208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B2A8DA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一年208期封闭式公募人民币理财产品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A88C12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675A5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02E0D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478EC1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E058FC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4D654F9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7E92FD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lastRenderedPageBreak/>
              <w:t>Y36208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7DCFEB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一年208期封闭式公募人民币理财产品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252B8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0444A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CA3CE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88FC81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EFB96D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10FC8E2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D86CE5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Y35208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7A7B40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一年208期封闭式公募人民币理财产品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7B16B9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C7A83C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1D90E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04BD4B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82B52A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2110202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59A609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Y34208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E79510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一年208期封闭式公募人民币理财产品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F27871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A77354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43EB8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AAEF13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468585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A9D3A2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186AD6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Y32208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6B6A4A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一年208期封闭式公募人民币理财产品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7D87F6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79C643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5BE5F7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362046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24F633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719C04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CCD8EF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Y31208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4F3540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一年208期封闭式公募人民币理财产品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5EC764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8154E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A42CF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45CE46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AB32ED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10D81C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1F1740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Y30208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6FBFD8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一年208期封闭式公募人民币理财产品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C3A734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65EE1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6CE7F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B0CAEB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098CD6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79A837F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E38651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Y30209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48B0D6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一年209期封闭式公募人民币理财产品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58D1CE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19A9B8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4CE96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8A1DA3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43D881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3247E0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DB347E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Y38210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1DA153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一年210期封闭式公募人民币理财产品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66C2CC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EFEB3D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455DD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C2E308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307F3E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256EB0E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A0359E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Y34210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D9C2BA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一年210期封闭式公募人民币理财产品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B43D63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47D3A4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31378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22BA39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F307DC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2DB879B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B8439C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Y32210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AAA2C6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一年210期封闭式公募人民币理财产品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D76A82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C1E1BF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22A75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E7BB18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A56E6A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8521459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AEE379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Y31210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FD6DC5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一年210期封闭式公募人民币理财产品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CEE81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CA9A97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D6490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EBBE6C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990852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D52794B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FE35D9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Y30210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08B549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一年210期封闭式公募人民币理财产品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C38BE6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7ED734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6D15F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2F1233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7DFBC9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F4388E6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004290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YB30211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AA607B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一年211期封闭式公募人民币理财产品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E83F1F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6E5966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C6A2F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F66992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E0E223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7AB462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CE7AF2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Y38211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F365B1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一年211期封闭式公募人民币理财产品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51033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5F5B6A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6D757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841458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B15355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D048DF7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0AE5AC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Y36211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BDE12C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一年211期封闭式公募人民币理财产品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183783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A7D5F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C7FB2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2FA2D1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2A131E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7BE72A7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2C6F9C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Y35211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669E25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一年211期封闭式公募人民币理财产品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71E397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906E9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EF6C3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416B61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654A15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23F06C2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04147A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Y34211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366F3D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一年211期封闭式公募人民币理财产品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FA44F1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7B586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FC78C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3B378F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735490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0E2AEDB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6F2EDF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Y33211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09FB3A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一年211期封闭式公募人民币理财产品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9BC3B3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538077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8253D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FD643A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9ED550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A83E1C4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35AB07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Y32211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930CC2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一年211期封闭式公募人民币理财产品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015B95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C74BE2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B1010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280DEA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4EB861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B681B87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079230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Y31211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240882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一年211期封闭式公募人民币理财产品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B3E8C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F6055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38B05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ED2584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69208C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C91B069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3F4E47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Y30211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4EE25B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一年211期封闭式公募人民币理财产品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F2AA27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1A6C0A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39032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73AFC7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CF4F61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04241E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C29A71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YB30213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4FC6D2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一年213期封闭式公募人民币理财产品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2F37F5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2697CE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E9A89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5F6BB8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584BC8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735057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8E6AB6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Y38213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44A9DF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一年213期封闭式公募人民币理财产品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D9B80E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1ADB64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37764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AC12E2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014560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8A165EB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81E6AB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Y33213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1EFB09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一年213期封闭式公募人民币理财产品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357463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62E456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29C74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5CECB7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960FB9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4A684B8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2CF9E8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lastRenderedPageBreak/>
              <w:t>Y32213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20220D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一年213期封闭式公募人民币理财产品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6B3035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932D2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379B7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152FDF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7E5C43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3EEEAE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33E6CE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Y31213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CE4762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一年213期封闭式公募人民币理财产品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96157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FC1E81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F0C7B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C2A94E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89FC25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636385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FB595D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Y30213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441A28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一年213期封闭式公募人民币理财产品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50618C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5F2239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54B939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F6A1C3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4C9365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8668558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91B424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YB30214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5CBA41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一年214期封闭式公募人民币理财产品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0630D0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F6A28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C4D8C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CBC05D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4388C2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9186C22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016697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Y32214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6D9EF8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一年214期封闭式公募人民币理财产品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1C6BF2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9EE12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2F72C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953E4B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279E37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A2D9C9B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8F8F94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Y31214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2807AC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一年214期封闭式公募人民币理财产品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5F2F78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0F3B6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66C93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641307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DEE4DD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32DDD99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2DDBC2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Y30214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F88EA5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一年214期封闭式公募人民币理财产品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2928C8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B25119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20E12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06AE62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00BE3C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FC493E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19B190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Y30212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61C620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一年212期封闭式公募人民币理财产品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E9BF1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754F50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48EA4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551873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3BDB48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D24E4F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36A3F4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Y30216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E0B9D5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一年216期封闭式公募人民币理财产品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A075D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D675E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75F7D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AB27DB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C8D208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DBFC36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B705AA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YB30215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05295B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一年215期封闭式公募人民币理财产品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B46F17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AB17F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C3F4A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18D061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A2FFB1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C4680C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0B7DC1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Y36215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8828B5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一年215期封闭式公募人民币理财产品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328323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81A545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23A0C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2DC753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E8AC22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B2B3DD4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7C7E1E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Y35215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A326C4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一年215期封闭式公募人民币理财产品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B70C85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C1B42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29F9A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F5AD38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A70F9C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901D787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4EFD57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Y32215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FDE16C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一年215期封闭式公募人民币理财产品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61C4EC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707A9A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0502D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74B371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B8D5BA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BBCE5D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6B6494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Y31215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A2636E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一年215期封闭式公募人民币理财产品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716384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78EFC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92865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C39BA6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DB033B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14FF6BB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8C98A5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Y30215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6CC4E3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一年215期封闭式公募人民币理财产品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6E2944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D5FA6B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8B671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3FDAD9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5F8B54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5A55D9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3B940C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YB30218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4F6A16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一年218期封闭式公募人民币理财产品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9BC6F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72CA89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4C0E1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BC6019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636F6C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A64F54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40395D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Y36218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899016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一年218期封闭式公募人民币理财产品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D67B4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F44C7A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AC68F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D4301E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EADBE2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BFAF6D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E234C9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Y35218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B3EDB0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一年218期封闭式公募人民币理财产品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564A98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C7825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DF501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B0F72B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AB0CED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7D9826A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5DBE0C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Y32218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F4A3FB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一年218期封闭式公募人民币理财产品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E7BA6D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BBC7D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EE5F3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1C6BDB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068999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6DB01C2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E6CE25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Y31218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234088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一年218期封闭式公募人民币理财产品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1383CF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86ED5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4C5C9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0886D5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CD65DD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E85A20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ADF449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Y30218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257623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一年218期封闭式公募人民币理财产品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D60DB5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CC356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29C09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CCDD9E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02CB76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034EB82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7A66AD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Y36219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65DBB0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一年219期封闭式公募人民币理财产品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DDF91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2A94AD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A7B92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4779BE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BA4113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B1757C2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93B981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Y35219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E47921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一年219期封闭式公募人民币理财产品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ABC321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DA0C3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14A4B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AFF62B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27B9BD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567E0F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98E8B9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Y32219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C8DD8B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一年219期封闭式公募人民币理财产品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8C02C5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70E3B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DB9C9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C1456C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350FF8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0038314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D2D63E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lastRenderedPageBreak/>
              <w:t>Y31219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15E738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一年219期封闭式公募人民币理财产品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F83D1D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F17363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87025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E72A0B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E8BB09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D5F0DD8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1C85C6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Y30219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E8D8F7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一年219期封闭式公募人民币理财产品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7C6B7D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871EC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B56FB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28AD59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331824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05802B8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2A2F89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Y36220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12708D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18A766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7EBEDC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0CFDB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A6F7EA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2598BE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46E2EF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B6D075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Y35220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0C04F4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CAF475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51A76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910F5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606310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694C59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1E47788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20BA6A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Y32220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404F2A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CDD4A3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758C4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94622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F85650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B80A91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2D2914F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4CA66A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Y31220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3D13B7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CE2DE1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6E98A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E3346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65D54C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58AA46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D51215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31D67E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Y30220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A26F70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3DFD50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CFB852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309B9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BCCAE2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6426CB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3999E8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C79BCC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Y36221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54D2AB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C6D70E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90F20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A20BE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FAE6A9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13BF10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5C7274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762D7D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Y35221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5FF1B3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6C2D03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ABB78C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15EC4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515FBD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76A583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B72481A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43A747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Y32221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1937A8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1D0AA2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1D09A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07A02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597242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253947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F5B642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A450F3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Y31221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665C84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9C081E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44C44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29A7B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F13D08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632A11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B8DFFE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01DC96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Y30221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1C3D52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0D5DCB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81294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18751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2518C9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D8A3E8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910B7D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19E737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Y36222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6BF96E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F0E235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C6EBC9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469E1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32C98A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0E9EC0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7AA9E7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168764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Y35222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F8EB28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64918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2EEA3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DD010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87E0FD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733575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D3029A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78D15D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Y32222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A8C9DB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F8A8A6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ECA26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1F358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555CD1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7A9EE8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95D53E6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BB9B9B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Y31222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F166C1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A3E44B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1DEF27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081B0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F0232B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26149E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8E438A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C6879B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Y30222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F134A0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0C173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4E3214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8140A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19AB4B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713AD1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C309016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65F1F3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YB30223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A3D36B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9687A4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828867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5BB0FF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460727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313084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B07C06A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E147A2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Y36223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29FF68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DC24FC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27B1C8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01FFF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FC69FC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1EC230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5AA4852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36DA7A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Y35223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0C5A95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FDD88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67904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179FB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F57A6E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0AA707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2AF1F64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0A5549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Y32223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1AC21A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3936E2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F6161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B9C86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24A91D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1C94D8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1095992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353FB6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Y31223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7E0FDA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D6EE77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B1F81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86CDD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E92876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660F7A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F275318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EBE0DB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Y30223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C20A02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AAD22B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F193D1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4A66B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F52500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3D4A0B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34C92CA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2AB90C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YB30224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ADE83C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5714BF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67B4BA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12C74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2738E7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62E24F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69A9746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BA8034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lastRenderedPageBreak/>
              <w:t>Y36224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793C2D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AA5C9F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541836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D5B30F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E71EA5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338D6F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0ACA07E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3AA02F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Y35224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C41845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87EF51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98E4EE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74AC1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DFA912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09E36E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B4672B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995EF8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Y32224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81390C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1A5B74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74CCE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4E47C0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C77D96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CDB7C9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110A0F9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8AC68A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Y31224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9374D5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99E124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30700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45CF5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A3156C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1DA5C3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D564A7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5FC0EA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Y30224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1CAFE3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87C91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3B59C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EF943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814C31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F8C1D8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1FBA85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272AEE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YB30225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4ADF78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FD63F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F19D0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20FCE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79376C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F4054A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1348334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E76C5A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Y36225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D88CD7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44014F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972335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D29172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C6A1EF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E33B85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5CEF822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69A3D4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Y35225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62EA3E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652316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A3E128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58FA1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280122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64590C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976D10F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0120DC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Y34225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FA7694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7DB3E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56BCE8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E0006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37CD2C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6ADED5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E65FB2E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E3F1DF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Y32225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66D6DB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F15D46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832B1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1A0FB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4D9B5F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F25F64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7827E3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961D11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Y31225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89EBD0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CC6FB2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89CFA4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3B499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2831C1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AD9905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4AAB23B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4301E0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Y30225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4FBDE0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D81D8A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961999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4F348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99E77E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F6BC67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7128CC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3844ED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YB30226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5D1339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一年226期（绿色金融主题）封闭式公募人民币理财产品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5B43AF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E47B24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90559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F307A6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1D5185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57683A4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DB0893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YA30226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88CB64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一年226期（绿色金融主题）封闭式公募人民币理财产品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3AB88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CC53BE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597DD3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E0F629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F456D1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E2C0904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EA4E94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Y36226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796BD5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一年226期（绿色金融主题）封闭式公募人民币理财产品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CEB477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21804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436B7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67F03E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1C6AEC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FCCA6E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A62E10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Y35226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E60A0A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一年226期（绿色金融主题）封闭式公募人民币理财产品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BFF832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457454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08E9D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800AAE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CA98E8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53D664B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92AF28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Y34226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FA741B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一年226期（绿色金融主题）封闭式公募人民币理财产品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91026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167CC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BE3AF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DE8A03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0576EA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FDBF237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F8A32B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Y33226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3C8B72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一年226期（绿色金融主题）封闭式公募人民币理财产品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626314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3C29E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218CD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724035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BA1238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D5402DE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3E8067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Y32226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74CDEF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一年226期（绿色金融主题）封闭式公募人民币理财产品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B11A9F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FB2C14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AD720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3FC109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8165F5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B1A13F6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AFEC0F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Y31226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A3D6DB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一年226期（绿色金融主题）封闭式公募人民币理财产品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1A5EE5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B5BE7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580DC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514862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F6B1BE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0317728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27C69D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lastRenderedPageBreak/>
              <w:t>Y30226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9F4E35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一年226期（绿色金融主题）封闭式公募人民币理财产品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2C1C3E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85D3F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F22143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96E0EC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E3A5DE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F9D8C9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4B5065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Y36227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FC0CBB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252EC7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47512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01F60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7492E3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D7F81A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0E4F94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A26EA7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Y35227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1FEF71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D59BEA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6F4580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E1B72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C3AEB0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B57C31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0FA82A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B3B755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Y34227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311DAC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F020EE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01B5D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A8D1D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887FB4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3C0A80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AED1312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572715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Y33227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27222E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FB259D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82CE65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8E818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F0B3E8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D69B26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870FE09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4017F9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Y32227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888ACD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5B2D3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AE2558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F8A91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97C7B6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797DFC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79CD20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1CE54D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Y31227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399B77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B1F1CC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39FD70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0843F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624253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3B4513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0B8532A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630F8C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Y30227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FC3EB2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A2094A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EF2A21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D40BEF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7EA100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97676C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F8900A7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A5B510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YA30228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C40E43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0800E4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B0ED7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93047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C1F0F7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EA01D1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0EB185A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5EAE5E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Y36228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F82A39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1CA951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3C5BCB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E6796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BCC169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F8CA03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F170F2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611FB4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Y35228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AE1B0A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F43CD9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33E80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D597F9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D812B1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F5EB37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6022CFB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2AC425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Y34228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57A369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C8DD64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861AF2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688DA0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B20682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548697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7C99297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C84689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Y33228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EADF0D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1FCCBC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A229E8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D28B04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D00859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810CE5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202F73A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B09654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Y32228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280088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D3D67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D69E1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7CC26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63B040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1151CE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65FEEB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6D34B1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Y31228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2F4246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B25004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883F4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F0ED2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3C5A62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08556C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7C2B799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9566A3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Y30228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3361B4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DC1FF7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6731FF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9E6AE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D77D26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8D03D0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9CE592E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40A31F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Y36229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62A975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AFD6FB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7B3FB1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B4E7B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D29439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31222D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A7F2E0B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C402ED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Y35229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5512AE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5E76FB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B618E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E6F43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533E40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2C0D38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7895E44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C16339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Y34229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AC5E84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56D672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11C12B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061F5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EED1CE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97BA58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A1820E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BF2421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Y32229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7DDB7F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FE7F36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0705F8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0D739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919495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A20743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876AF7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AB20D9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Y31229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BC10A8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7BD328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49722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AD836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79717E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A7DD58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06AAA7B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C35F38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Y30229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CCD05B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一年229期封闭式公募人民币理财产品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062399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348417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03D2B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BB6801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35D614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B2B9458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71AEC8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YA30230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EF1BC1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AC9555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8DB0B5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501A8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A16467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3994CF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59A224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1E6FFA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lastRenderedPageBreak/>
              <w:t>Y36230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5E9D9D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75808B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7524F7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C0121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2824E6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C07782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9DC9C37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520CB2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Y35230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61EE2E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9F366D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BC7B4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D134D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AE5203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3114DA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CD0F88F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F61CBA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Y32230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5CFF36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5B8C54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7503F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2700E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359E79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B1697F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2C24C84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7DC5C5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Y31230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BCF600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DA2DD8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C18813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2215A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DA4F55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C63FBD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87BA684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2FE27E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Y30230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B4E0C2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C36283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B08D5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2BC6A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E71ED4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3A7D3F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CB8F6B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AAFCC2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YB30231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536CDF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288CE4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55F620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414CC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F2BA07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7B8198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2304706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EDE733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YA30231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6F62A6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CC5276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84810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573D8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DDFC57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CA7889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13679A9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1218B2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Y36231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EE4D03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B15389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8287B1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077F8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EB3DA7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4D02C0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18D7428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1E6362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Y35231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7B8C71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6B9C0E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2A33B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0EA62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A08381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85CF77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962954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AADEEA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Y32231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DA991D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D4D247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37D0C5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4F9CB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C3C891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963814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4A179E7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6055F3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Y31231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723AC0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8AA47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7D3431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C294F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9DA858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F40664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81EAA4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1CE7C4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Y30231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982256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0E0CA9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AC7C55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EB4C7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9E1363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FEAA73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7E2D5C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B77147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YB30232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259460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5DFDC3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80F54B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31AF3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01AEC4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3E734D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EC08A5B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430EE1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YA30232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429DEC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554B25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4A8DF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353F2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5C5AA9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B2F403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727D04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B88740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Y36232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CD8793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7AE840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0AD21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2B5B6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15E797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066145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70D595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D6D5A3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Y35232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72AD73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18E67E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33E23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7B28E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3DCBC8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638AB3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FC3B006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6289C5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Y33232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F03AC7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AFC6E2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19CF7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38DC3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E65685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361F36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EB85F99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144CED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Y32232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7BEEC7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283329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392AD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22C6AD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D0BAEE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4424E0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97B532F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238507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Y31232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574B86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9D438D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94702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9EA9C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BE3566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B76D94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914ABBA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B3327B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Y30232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48751B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6561F0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0F1826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244CA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79CCB1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5278B3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B0BF71F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90CC40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YB30233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9C928F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5367A3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5FB065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2E1AB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5C35DF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2F84F6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4AA6D1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51410A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YA30233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DD030A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6E69FC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8B6DF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06F8E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E864FD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1B0BF5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2EFFD6F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926D89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Y36233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24F707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C9A891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F8A9EA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F59FA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0FB610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6C51CD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05D7394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BDA4DE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Y35233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0ECB60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40FC2C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BAEE68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CFFF9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98D6FF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20D395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2C9AFE7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C27DEB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lastRenderedPageBreak/>
              <w:t>Y32233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097E65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E6BE1C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BC28C0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81D8F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D6DEE2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D550C6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A671694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E6DD44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Y31233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675C42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F399B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5BB64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6C844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51A8FD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70E4B2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7A78F3F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FD9F0B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Y30233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6F3E10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50DFB2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468E6E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6FF12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C845EE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D38D09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EF0AA3A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22F1B8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YB30234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441153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FD7B7C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B1E3C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7BE94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CB184D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142E8F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934B8A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1BF6EB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Y36234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8082E0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CDB064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98BD68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B2276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19E67F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5076ED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09CB1B8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69BAFB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Y35234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DB0ADF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E0D9B5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0D398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56624C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A9E9E1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222EAF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9311C2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65A84D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Y32234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9A7BB6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CDF8D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2D0F13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C2B2A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C4C361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2C2E0A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6FE288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C126BA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Y31234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9B7A6F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58D381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5AD5C1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B3A04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417775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3491D8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B4AF72E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F66434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Y30234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1309C8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0F2437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13AE5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14DB3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22A6DA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0BD5AA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4F0048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5F999F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YB30235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3958FE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BBE303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4D6B2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148C9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A62330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44C79F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F561D78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6EB467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Y36235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AFA909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9895FB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629190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B170C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F3FDF8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06F0D1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97B0F5E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5B576E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Y35235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DA08FB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3B5E74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4763E1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3829F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0AF5C2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26FE39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563B41A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109582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Y32235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E869F5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D9B8CA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37061A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95EFBD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BF12FF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EC9F90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75D9D9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D00F72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Y31235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916655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B3B849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55A6C9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04F7F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EA94BB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FC9AF7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8CC48A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D72404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Y30235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319C38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E6E1D8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6FB2F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30746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EEF989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8BDEA2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7FA2CC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00B5BB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YB30236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ECA9F1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E475D1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2CA82A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026DC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E3B08F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9D4E8F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2A7C1D7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394174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Y36236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34E8C0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75E1AE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03B7C5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1D0C3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669625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3EE28F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DE78638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8C40AA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Y35236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3DA8A2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1F3DFC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3DD943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8AD1A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69AA45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59EF34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EC060B8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614D84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Y32236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8B8FB2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87A9D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E8C3A9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B041E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8DD9B6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89F9FC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D3D5CE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54B2FC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Y31236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074192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F64B7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BA84C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83964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42954D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0A9CD7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8658FB9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622B73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Y30236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CDB2E3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F87E1A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AE85A9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E8698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525915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D44EDD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E1C4CB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B4789A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YB30237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27845D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B1B830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97F439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4FF43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058699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AD8E6D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2F8423B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EB7484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Y36237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85C3F5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5F75A0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46965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0162F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83F5B4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19D84B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F48CF38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911B9A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Y35237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80C554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C301FD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426AE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0BD3B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8C51AE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CA69FA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DC6E08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7427E9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lastRenderedPageBreak/>
              <w:t>Y32237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CFF729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DC283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EFF3DD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F3361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D7009C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E33A17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6EF34EA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19F48C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Y31237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6B879B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22903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0357F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51506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08569F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93DE7B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0739F1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1CDEDC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Y30237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426E73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803A1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413E6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04ACA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9610A7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ADC4C9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472C634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EAA10F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YB30238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D5999A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一年238期（公益主题）封闭式公募人民币理财产品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167EE1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26979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92598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380F8E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5D917C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332A002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22A6B3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Y36238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06105C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一年238期（公益主题）封闭式公募人民币理财产品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526D45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AC168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E9BAA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AAA383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F3B5B8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061296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8314A6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Y35238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5FF93C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一年238期（公益主题）封闭式公募人民币理财产品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8D41A2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BFBDEC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9E29E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6BA197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C70044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43144E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A7D454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Y32238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2D89DB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一年238期（公益主题）封闭式公募人民币理财产品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B279A9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963AC7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DD126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F16B3F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5038C7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DAA692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12CC27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Y31238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D2DD8D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一年238期（公益主题）封闭式公募人民币理财产品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2E4F9D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50798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5214A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6EEBC3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FB714E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22B342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D9067E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Y30238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7EE593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一年238期（公益主题）封闭式公募人民币理财产品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DE06B9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8C621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9BC4D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3DBB78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F1CE28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068D38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E7B9CC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YB30239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73B0A8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F100E1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5F9B73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F7773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BA4C9C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BDDA0A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B39FB09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0889A8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Y36239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39BBEB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8EF943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A1620B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F1F21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5E0F52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229DE1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E0D11F6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A606A9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Y35239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FE56F3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FE8FE8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786D0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FCBC4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0CEE15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BA82E8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EE0A78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676D0F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Y32239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73AD82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7838D9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DB948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DDBB2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B60FB1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28E79B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AC8F75E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B874FB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Y31239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109F48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5F698B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4E5F4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A91D3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7D3010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4DB43E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8E902DB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AC6B40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Y30239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3F64DE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一年239期封闭式公募人民币理财产品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B18A34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B3D231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3777DE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A25ACE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2671DA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D4E4B1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E1F631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YB30240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528AFB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一年240期封闭式公募人民币理财产品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EAA56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8D9102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4E766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F21F28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46261C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C7E03CF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FA285F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YA30240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8FB51A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一年240期封闭式公募人民币理财产品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C78D24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27E0C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E8381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DBBE05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B99F5F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8E7959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964F86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Y36240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19BAB2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一年240期封闭式公募人民币理财产品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C02596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2BA00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A6F27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CB011A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9A2E2E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F9CE71E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7622A8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Y35240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C07509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一年240期封闭式公募人民币理财产品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FAC9EB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5243E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03B1D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7CA2C1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209736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415BA17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15B6CC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Y32240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B69B48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一年240期封闭式公募人民币理财产品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13FD14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84D2F2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417674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0E2E2C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B22E0C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A9C294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090B3A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Y31240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A483F4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一年240期封闭式公募人民币理财产品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0B0FA3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7CAF6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61F9E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BBDEE6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071036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141CB5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3E7B4A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lastRenderedPageBreak/>
              <w:t>Y30240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B0A1ED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一年240期封闭式公募人民币理财产品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4D21F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1C41F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1A8C2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07F603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19B636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36C938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422059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YC80093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83E6FC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52854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ED09F4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7C665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36F5DA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268395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2025/11/5</w:t>
            </w:r>
          </w:p>
        </w:tc>
      </w:tr>
      <w:tr w:rsidR="00A94BEA" w:rsidRPr="00183616" w14:paraId="4BA8755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763679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YB80093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B8B1B9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2AE987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F1B1B6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DF78EB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D2B013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5D947E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2025/11/5</w:t>
            </w:r>
          </w:p>
        </w:tc>
      </w:tr>
      <w:tr w:rsidR="00A94BEA" w:rsidRPr="00183616" w14:paraId="59DACF5B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8AA26D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YA80093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2A1656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BB924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AE6BB2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A6A47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3FFD58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8AF584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2025/11/5</w:t>
            </w:r>
          </w:p>
        </w:tc>
      </w:tr>
      <w:tr w:rsidR="00A94BEA" w:rsidRPr="00183616" w14:paraId="231634A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A51CEB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Y89093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F73471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47A778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481E6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C4382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8AA1F7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186953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2025/11/5</w:t>
            </w:r>
          </w:p>
        </w:tc>
      </w:tr>
      <w:tr w:rsidR="00A94BEA" w:rsidRPr="00183616" w14:paraId="2AEDB1D4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5EF62F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Y86093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BB51AE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DD4E3D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35BD3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A9E35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B82749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6BEA5D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2025/11/5</w:t>
            </w:r>
          </w:p>
        </w:tc>
      </w:tr>
      <w:tr w:rsidR="00A94BEA" w:rsidRPr="00183616" w14:paraId="115B978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BCBE1B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Y84093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79FF3B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E5493A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B1835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09D09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9932AA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DD8630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2025/11/5</w:t>
            </w:r>
          </w:p>
        </w:tc>
      </w:tr>
      <w:tr w:rsidR="00A94BEA" w:rsidRPr="00183616" w14:paraId="77F3FA2A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1D1C2C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Y82093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72B36B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FDF218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E167CC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BEC46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480730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ECA0A2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2025/11/5</w:t>
            </w:r>
          </w:p>
        </w:tc>
      </w:tr>
      <w:tr w:rsidR="00A94BEA" w:rsidRPr="00183616" w14:paraId="49D67C5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5D11D7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Y81093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264099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2D1AC6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0CF68C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F4264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46E9A9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22C557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2025/11/5</w:t>
            </w:r>
          </w:p>
        </w:tc>
      </w:tr>
      <w:tr w:rsidR="00A94BEA" w:rsidRPr="00183616" w14:paraId="4D0637B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46CB02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Y80093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8ADC75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DC631C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7703D7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F3C5F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DFE819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7BEC7D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2025/11/5</w:t>
            </w:r>
          </w:p>
        </w:tc>
      </w:tr>
      <w:tr w:rsidR="00A94BEA" w:rsidRPr="00183616" w14:paraId="5977D08F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29507F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YC80094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A5F019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9CDEC6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F332B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EE582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1B87B5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D6010F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2025/11/12</w:t>
            </w:r>
          </w:p>
        </w:tc>
      </w:tr>
      <w:tr w:rsidR="00A94BEA" w:rsidRPr="00183616" w14:paraId="49D4A66B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488EF5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YB80094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451C97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0A9FE2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87A24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69CA5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F84990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CEF77D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2025/11/12</w:t>
            </w:r>
          </w:p>
        </w:tc>
      </w:tr>
      <w:tr w:rsidR="00A94BEA" w:rsidRPr="00183616" w14:paraId="0FAB77D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E01210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YA80094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C5DC2D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407B6B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6F8C4A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9CE30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DBF664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2C2A11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2025/11/12</w:t>
            </w:r>
          </w:p>
        </w:tc>
      </w:tr>
      <w:tr w:rsidR="00A94BEA" w:rsidRPr="00183616" w14:paraId="46C19E3F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020576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Y89094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3C5F96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CFD252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68823D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D49A1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A2774A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6B271B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2025/11/12</w:t>
            </w:r>
          </w:p>
        </w:tc>
      </w:tr>
      <w:tr w:rsidR="00A94BEA" w:rsidRPr="00183616" w14:paraId="1C5100D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CE0C12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Y86094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55E24E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7BB36F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4389BA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B7AA5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30F65B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0BDCC3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2025/11/12</w:t>
            </w:r>
          </w:p>
        </w:tc>
      </w:tr>
      <w:tr w:rsidR="00A94BEA" w:rsidRPr="00183616" w14:paraId="179B562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A996F2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Y84094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B48FB9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9E9797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CE5DCB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51367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BA25E7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F1018F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2025/11/12</w:t>
            </w:r>
          </w:p>
        </w:tc>
      </w:tr>
      <w:tr w:rsidR="00A94BEA" w:rsidRPr="00183616" w14:paraId="0414A868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D44475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Y83094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F71D18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C7F609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A8435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2D127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B2A243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ABD1D2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2025/11/12</w:t>
            </w:r>
          </w:p>
        </w:tc>
      </w:tr>
      <w:tr w:rsidR="00A94BEA" w:rsidRPr="00183616" w14:paraId="209AF54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78D509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Y82094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35943C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28B5AA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22901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FDA14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4204D1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63A960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2025/11/12</w:t>
            </w:r>
          </w:p>
        </w:tc>
      </w:tr>
      <w:tr w:rsidR="00A94BEA" w:rsidRPr="00183616" w14:paraId="4E1EE5F7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3C11B2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Y81094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23BB05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6E9A9B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219C3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72BAA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57070B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5A1E01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2025/11/12</w:t>
            </w:r>
          </w:p>
        </w:tc>
      </w:tr>
      <w:tr w:rsidR="00A94BEA" w:rsidRPr="00183616" w14:paraId="3BC955FF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269082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Y80094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26993D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75934E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4FA30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E2D982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633303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4CD873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2025/11/12</w:t>
            </w:r>
          </w:p>
        </w:tc>
      </w:tr>
      <w:tr w:rsidR="00A94BEA" w:rsidRPr="00183616" w14:paraId="3AA4FCB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5F4EBA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YC80095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000711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BFEF43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EAD32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B3EAA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E3E781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D90E4C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2025/11/19</w:t>
            </w:r>
          </w:p>
        </w:tc>
      </w:tr>
      <w:tr w:rsidR="00A94BEA" w:rsidRPr="00183616" w14:paraId="6AE6A73A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67F8CE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YB80095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64E9D3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0F2328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6884B7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5C2F9F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3FBDFA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0BF031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2025/11/19</w:t>
            </w:r>
          </w:p>
        </w:tc>
      </w:tr>
      <w:tr w:rsidR="00A94BEA" w:rsidRPr="00183616" w14:paraId="53EB62F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DAA517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YA80095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A04CDC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557FD7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BA305C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22B8A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712D26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81FB83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2025/11/19</w:t>
            </w:r>
          </w:p>
        </w:tc>
      </w:tr>
      <w:tr w:rsidR="00A94BEA" w:rsidRPr="00183616" w14:paraId="02E676C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841363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Y89095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8C8A4B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63825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88CA54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ADE59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84EC12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054DE7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2025/11/19</w:t>
            </w:r>
          </w:p>
        </w:tc>
      </w:tr>
      <w:tr w:rsidR="00A94BEA" w:rsidRPr="00183616" w14:paraId="288A3ED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E66C4E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lastRenderedPageBreak/>
              <w:t>Y86095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79D606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B88825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FD60E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7A7BB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AE81AF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55FD56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2025/11/19</w:t>
            </w:r>
          </w:p>
        </w:tc>
      </w:tr>
      <w:tr w:rsidR="00A94BEA" w:rsidRPr="00183616" w14:paraId="237A4DD9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A98711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Y84095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537CD7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8D2DC1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C53757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CD444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5C0EB3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50BDF1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2025/11/19</w:t>
            </w:r>
          </w:p>
        </w:tc>
      </w:tr>
      <w:tr w:rsidR="00A94BEA" w:rsidRPr="00183616" w14:paraId="53EEEAB6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609452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Y82095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CAF331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84833E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FCEFE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8B4A0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8A4C13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3955BC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2025/11/19</w:t>
            </w:r>
          </w:p>
        </w:tc>
      </w:tr>
      <w:tr w:rsidR="00A94BEA" w:rsidRPr="00183616" w14:paraId="46EBC6E9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FAF26E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Y81095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D743D2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F5A640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BBFAC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90213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357506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7B3C72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2025/11/19</w:t>
            </w:r>
          </w:p>
        </w:tc>
      </w:tr>
      <w:tr w:rsidR="00A94BEA" w:rsidRPr="00183616" w14:paraId="6EB02592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E3AA4D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Y80095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AD2E84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824F42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CB6931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336CCC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85AB0D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A3E9A3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2025/11/19</w:t>
            </w:r>
          </w:p>
        </w:tc>
      </w:tr>
      <w:tr w:rsidR="00A94BEA" w:rsidRPr="00183616" w14:paraId="3C218902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69E453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YC80096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0D1BCC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943CC8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90A0D4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ACBD3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AE34E4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D3DEFB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2025/11/26</w:t>
            </w:r>
          </w:p>
        </w:tc>
      </w:tr>
      <w:tr w:rsidR="00A94BEA" w:rsidRPr="00183616" w14:paraId="3DD94549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D91E98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YB80096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1B94ED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D1263C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58987D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2CAA0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482C7F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83E6C9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2025/11/26</w:t>
            </w:r>
          </w:p>
        </w:tc>
      </w:tr>
      <w:tr w:rsidR="00A94BEA" w:rsidRPr="00183616" w14:paraId="48347D87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343C63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YA80096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A188E9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B220EF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4A40B3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4F2AC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C27E5A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1A1688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2025/11/26</w:t>
            </w:r>
          </w:p>
        </w:tc>
      </w:tr>
      <w:tr w:rsidR="00A94BEA" w:rsidRPr="00183616" w14:paraId="4B9DED1A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0C0868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Y89096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4F4A9E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926CEC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D6485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A1C1A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38E857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DA3451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2025/11/26</w:t>
            </w:r>
          </w:p>
        </w:tc>
      </w:tr>
      <w:tr w:rsidR="00A94BEA" w:rsidRPr="00183616" w14:paraId="3414FF86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49DDA5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Y87096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6CCD6B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B556E3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772F28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CDF85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BBCBAE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25C256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2025/11/26</w:t>
            </w:r>
          </w:p>
        </w:tc>
      </w:tr>
      <w:tr w:rsidR="00A94BEA" w:rsidRPr="00183616" w14:paraId="38721FA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49B763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Y86096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B141C0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D856F1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03F17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5344D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A84A11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D24663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2025/11/26</w:t>
            </w:r>
          </w:p>
        </w:tc>
      </w:tr>
      <w:tr w:rsidR="00A94BEA" w:rsidRPr="00183616" w14:paraId="113FD0D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D36059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Y84096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C805DB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398581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77B10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CF81D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BB4A0D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B8C525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2025/11/26</w:t>
            </w:r>
          </w:p>
        </w:tc>
      </w:tr>
      <w:tr w:rsidR="00A94BEA" w:rsidRPr="00183616" w14:paraId="0758B9B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83A830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Y82096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7C221C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D968E8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3E6DCF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B69B6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A73E14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A96697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2025/11/26</w:t>
            </w:r>
          </w:p>
        </w:tc>
      </w:tr>
      <w:tr w:rsidR="00A94BEA" w:rsidRPr="00183616" w14:paraId="1F0CE794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1D8B5B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Y81096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1C0BF7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A7F28A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476D6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E3BEC7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BEC77E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9C1134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2025/11/26</w:t>
            </w:r>
          </w:p>
        </w:tc>
      </w:tr>
      <w:tr w:rsidR="00A94BEA" w:rsidRPr="00183616" w14:paraId="0DA9F1E2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D1CE45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Y80096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871CE8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10DE05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648A1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12E44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7CC7A0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A71DFF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2025/11/26</w:t>
            </w:r>
          </w:p>
        </w:tc>
      </w:tr>
      <w:tr w:rsidR="00A94BEA" w:rsidRPr="00183616" w14:paraId="17F18B8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BB114D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YC80097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379363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C230D4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7C1BA2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0E738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B73FA2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B51B09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</w:t>
            </w:r>
          </w:p>
        </w:tc>
      </w:tr>
      <w:tr w:rsidR="00A94BEA" w:rsidRPr="00183616" w14:paraId="5B0E7CFF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8832DC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YB80097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B804D2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1C1EB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5D42F8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2EF82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CF1A71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DA2D69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</w:t>
            </w:r>
          </w:p>
        </w:tc>
      </w:tr>
      <w:tr w:rsidR="00A94BEA" w:rsidRPr="00183616" w14:paraId="695100CE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5DE3A4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YA80097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96F528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EBD9B2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AF5CAA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6D792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CCDEEB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34BADA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</w:t>
            </w:r>
          </w:p>
        </w:tc>
      </w:tr>
      <w:tr w:rsidR="00A94BEA" w:rsidRPr="00183616" w14:paraId="4E94931B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398E0A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Y89097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AF0917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A09275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364B5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F4CDE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F8CD2F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8862DB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</w:t>
            </w:r>
          </w:p>
        </w:tc>
      </w:tr>
      <w:tr w:rsidR="00A94BEA" w:rsidRPr="00183616" w14:paraId="0E4BD5F4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4DC538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Y87097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37DC21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A8B572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9B3D8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93122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92CDE1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95072A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</w:t>
            </w:r>
          </w:p>
        </w:tc>
      </w:tr>
      <w:tr w:rsidR="00A94BEA" w:rsidRPr="00183616" w14:paraId="3CB3FD8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E5B9E3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Y86097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BD1CD7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AC4497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744129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8AA83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763182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FA2340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</w:t>
            </w:r>
          </w:p>
        </w:tc>
      </w:tr>
      <w:tr w:rsidR="00A94BEA" w:rsidRPr="00183616" w14:paraId="4B29F518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011715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Y84097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8350B6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602C26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2EA049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C041F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8AFAAD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639316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</w:t>
            </w:r>
          </w:p>
        </w:tc>
      </w:tr>
      <w:tr w:rsidR="00A94BEA" w:rsidRPr="00183616" w14:paraId="1FD10EA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3AC730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Y82097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9C5E78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4FF5E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9A03F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974BD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846200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548402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</w:t>
            </w:r>
          </w:p>
        </w:tc>
      </w:tr>
      <w:tr w:rsidR="00A94BEA" w:rsidRPr="00183616" w14:paraId="37D379C6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22CD0C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Y81097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C52122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38FFE7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6213AF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DF468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7A1A98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FF2271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</w:t>
            </w:r>
          </w:p>
        </w:tc>
      </w:tr>
      <w:tr w:rsidR="00A94BEA" w:rsidRPr="00183616" w14:paraId="0D0F76EB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6F36CA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lastRenderedPageBreak/>
              <w:t>Y80097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39D418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2E89F1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2CA35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82A32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6BA270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E78D85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</w:t>
            </w:r>
          </w:p>
        </w:tc>
      </w:tr>
      <w:tr w:rsidR="00A94BEA" w:rsidRPr="00183616" w14:paraId="4857839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551C08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YC80098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C53ECD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AB28A6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E73E95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CB34E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1B93F4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ABDA45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2025/12/10</w:t>
            </w:r>
          </w:p>
        </w:tc>
      </w:tr>
      <w:tr w:rsidR="00A94BEA" w:rsidRPr="00183616" w14:paraId="451AEFC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060F33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YB80098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25FE61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409E68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ADDA66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45BAB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218337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57BAFF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2025/12/10</w:t>
            </w:r>
          </w:p>
        </w:tc>
      </w:tr>
      <w:tr w:rsidR="00A94BEA" w:rsidRPr="00183616" w14:paraId="1B94F4F6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56E471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YA80098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2AB13D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82576B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49747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052B4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A5B2CC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6D16ED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2025/12/10</w:t>
            </w:r>
          </w:p>
        </w:tc>
      </w:tr>
      <w:tr w:rsidR="00A94BEA" w:rsidRPr="00183616" w14:paraId="2B759597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C863B3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Y89098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49A692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2C0AB2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473A50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8FDD6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12DB80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1F97E7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2025/12/10</w:t>
            </w:r>
          </w:p>
        </w:tc>
      </w:tr>
      <w:tr w:rsidR="00A94BEA" w:rsidRPr="00183616" w14:paraId="0C70290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8F88D1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Y87098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249468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248CF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403E8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ABFC1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CF1DA0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5467E8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2025/12/10</w:t>
            </w:r>
          </w:p>
        </w:tc>
      </w:tr>
      <w:tr w:rsidR="00A94BEA" w:rsidRPr="00183616" w14:paraId="02CA188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5E1D4C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Y86098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3AD49E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9F850A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63AB93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5E01C5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1AC19A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260487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2025/12/10</w:t>
            </w:r>
          </w:p>
        </w:tc>
      </w:tr>
      <w:tr w:rsidR="00A94BEA" w:rsidRPr="00183616" w14:paraId="35910B4E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E1B4B6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Y84098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828AB4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B3E984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63E5E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78C01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D6E0A0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1834F9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2025/12/10</w:t>
            </w:r>
          </w:p>
        </w:tc>
      </w:tr>
      <w:tr w:rsidR="00A94BEA" w:rsidRPr="00183616" w14:paraId="65D98389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86B72B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Y83098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D1BFBD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598630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1B14B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F6E49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1AD01A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5241F8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2025/12/10</w:t>
            </w:r>
          </w:p>
        </w:tc>
      </w:tr>
      <w:tr w:rsidR="00A94BEA" w:rsidRPr="00183616" w14:paraId="70F91AB6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497F94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Y82098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543292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C8FA45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A1C87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949C7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A42E77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3B63AC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2025/12/10</w:t>
            </w:r>
          </w:p>
        </w:tc>
      </w:tr>
      <w:tr w:rsidR="00A94BEA" w:rsidRPr="00183616" w14:paraId="56FFE2D7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F82AA1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Y81098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2C3CC1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C7A17E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2F3C89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623FB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D34001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EF34DE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2025/12/10</w:t>
            </w:r>
          </w:p>
        </w:tc>
      </w:tr>
      <w:tr w:rsidR="00A94BEA" w:rsidRPr="00183616" w14:paraId="3689F09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1AE492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Y80098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639C22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DA093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A1566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7CA75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02C095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47062C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2025/12/10</w:t>
            </w:r>
          </w:p>
        </w:tc>
      </w:tr>
      <w:tr w:rsidR="00A94BEA" w:rsidRPr="00183616" w14:paraId="379672B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4DEABB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YC80099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D6E586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三个月99期公募封闭式人民币理财产品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D4362B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D2E7F1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CD635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168512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9FF060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2025/12/17</w:t>
            </w:r>
          </w:p>
        </w:tc>
      </w:tr>
      <w:tr w:rsidR="00A94BEA" w:rsidRPr="00183616" w14:paraId="723A2657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1BA9C5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YB80099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F0D47C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三个月99期公募封闭式人民币理财产品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B871BF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47E26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C5CBA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021D88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D7B676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2025/12/17</w:t>
            </w:r>
          </w:p>
        </w:tc>
      </w:tr>
      <w:tr w:rsidR="00A94BEA" w:rsidRPr="00183616" w14:paraId="02755E3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BDDDCF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YA80099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97348F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三个月99期公募封闭式人民币理财产品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6C25BD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4AC8A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FFD42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57ACC2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2F8161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2025/12/17</w:t>
            </w:r>
          </w:p>
        </w:tc>
      </w:tr>
      <w:tr w:rsidR="00A94BEA" w:rsidRPr="00183616" w14:paraId="0F6F09C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BACD56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Y89099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083A45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三个月99期公募封闭式人民币理财产品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544340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8C167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4739C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080AA5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31388A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2025/12/17</w:t>
            </w:r>
          </w:p>
        </w:tc>
      </w:tr>
      <w:tr w:rsidR="00A94BEA" w:rsidRPr="00183616" w14:paraId="1945EE27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1D5C75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Y87099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14E38F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三个月99期公募封闭式人民币理财产品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EC311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237B8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4774F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C5DF52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B939EF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2025/12/17</w:t>
            </w:r>
          </w:p>
        </w:tc>
      </w:tr>
      <w:tr w:rsidR="00A94BEA" w:rsidRPr="00183616" w14:paraId="5A05CB9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ACE1D3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Y86099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043B90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三个月99期公募封闭式人民币理财产品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11DE03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22E767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82A13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D6EDFF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192063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2025/12/17</w:t>
            </w:r>
          </w:p>
        </w:tc>
      </w:tr>
      <w:tr w:rsidR="00A94BEA" w:rsidRPr="00183616" w14:paraId="15F0308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B5F541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Y84099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32ACB0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三个月99期公募封闭式人民币理财产品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BBCAED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8CC81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3E45A7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A6E7D3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BC66A7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2025/12/17</w:t>
            </w:r>
          </w:p>
        </w:tc>
      </w:tr>
      <w:tr w:rsidR="00A94BEA" w:rsidRPr="00183616" w14:paraId="3531E59E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A81785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Y83099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3F2734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三个月99期公募封闭式人民币理财产品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73D442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46D8D4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D28EB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DBA418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D7178B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2025/12/17</w:t>
            </w:r>
          </w:p>
        </w:tc>
      </w:tr>
      <w:tr w:rsidR="00A94BEA" w:rsidRPr="00183616" w14:paraId="0C17C87E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642BB1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Y82099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91008E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三个月99期公募封闭式人民币理财产品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732F59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05647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ED3B8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E113FE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6CE1C1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2025/12/17</w:t>
            </w:r>
          </w:p>
        </w:tc>
      </w:tr>
      <w:tr w:rsidR="00A94BEA" w:rsidRPr="00183616" w14:paraId="498BF9DA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773371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Y81099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A15DC8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三个月99期公募封闭式人民币理财产品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3B9F91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095BD3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8913B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4C53B0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D7556B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2025/12/17</w:t>
            </w:r>
          </w:p>
        </w:tc>
      </w:tr>
      <w:tr w:rsidR="00A94BEA" w:rsidRPr="00183616" w14:paraId="1A05FE88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9FCFE8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Y80099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9BD752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三个月99期公募封闭式人民币理财产品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45546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C2F1F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C8892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743B9B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C38CC6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2025/12/17</w:t>
            </w:r>
          </w:p>
        </w:tc>
      </w:tr>
      <w:tr w:rsidR="00A94BEA" w:rsidRPr="00183616" w14:paraId="690265CF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30277F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YC80100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0C0AF9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三个月100期封闭式公募人民币理财产品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1D400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C2EE06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64AE2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A7A186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90752D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2025/12/24</w:t>
            </w:r>
          </w:p>
        </w:tc>
      </w:tr>
      <w:tr w:rsidR="00A94BEA" w:rsidRPr="00183616" w14:paraId="6A9FF39F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C08B6A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lastRenderedPageBreak/>
              <w:t>YB80100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552FEB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三个月100期封闭式公募人民币理财产品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C020C6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5A3343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172FE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1953F1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5A1C8C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2025/12/24</w:t>
            </w:r>
          </w:p>
        </w:tc>
      </w:tr>
      <w:tr w:rsidR="00A94BEA" w:rsidRPr="00183616" w14:paraId="0E4A323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552149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YA80100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8ECF26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三个月100期封闭式公募人民币理财产品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51BEB1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B17193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2E30F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71A18A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F2F8D3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2025/12/24</w:t>
            </w:r>
          </w:p>
        </w:tc>
      </w:tr>
      <w:tr w:rsidR="00A94BEA" w:rsidRPr="00183616" w14:paraId="5BF5955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F74D50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Y89100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01D22B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三个月100期封闭式公募人民币理财产品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8CAAB8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22AE4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784FD5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3F8A04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429357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2025/12/24</w:t>
            </w:r>
          </w:p>
        </w:tc>
      </w:tr>
      <w:tr w:rsidR="00A94BEA" w:rsidRPr="00183616" w14:paraId="4AD168A9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76FD6E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Y87100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894CFD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三个月100期封闭式公募人民币理财产品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FF51B5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9264B4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22632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B433EF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DD2609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2025/12/24</w:t>
            </w:r>
          </w:p>
        </w:tc>
      </w:tr>
      <w:tr w:rsidR="00A94BEA" w:rsidRPr="00183616" w14:paraId="40F23806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EA8FE6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Y86100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43380B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三个月100期封闭式公募人民币理财产品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6DCDBA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1E31E8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164BB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F62F02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1A34DF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2025/12/24</w:t>
            </w:r>
          </w:p>
        </w:tc>
      </w:tr>
      <w:tr w:rsidR="00A94BEA" w:rsidRPr="00183616" w14:paraId="12B57A0B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75C025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Y84100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FD38ED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三个月100期封闭式公募人民币理财产品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21C8F6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CB6111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BACC2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C3655A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B81841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2025/12/24</w:t>
            </w:r>
          </w:p>
        </w:tc>
      </w:tr>
      <w:tr w:rsidR="00A94BEA" w:rsidRPr="00183616" w14:paraId="16F61DD2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717ABF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Y82100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22E31B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三个月100期封闭式公募人民币理财产品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136691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6B4E6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AADF1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03C6FD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99C946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2025/12/24</w:t>
            </w:r>
          </w:p>
        </w:tc>
      </w:tr>
      <w:tr w:rsidR="00A94BEA" w:rsidRPr="00183616" w14:paraId="2CE9B21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AE2B21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Y81100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5D6198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三个月100期封闭式公募人民币理财产品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19E4AD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AA5BE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93493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76C763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700989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2025/12/24</w:t>
            </w:r>
          </w:p>
        </w:tc>
      </w:tr>
      <w:tr w:rsidR="00A94BEA" w:rsidRPr="00183616" w14:paraId="5DB54EB2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C61034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Y80100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0C7911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三个月100期封闭式公募人民币理财产品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316C29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B34693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B4F93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DCA4AB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4A01E4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2025/12/24</w:t>
            </w:r>
          </w:p>
        </w:tc>
      </w:tr>
      <w:tr w:rsidR="00A94BEA" w:rsidRPr="00183616" w14:paraId="45EC6888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F98ED8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YC80101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8DC952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三个月101期封闭式公募人民币理财产品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153D05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76C702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1733C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32A283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354C3E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662C6E2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9730DA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YB80101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DDFE79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三个月101期封闭式公募人民币理财产品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1C41B2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B52100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3D3E6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6908E5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2B0DED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50D82C9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674BCF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YA80101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781588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三个月101期封闭式公募人民币理财产品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82DC09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42CF8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1F4F7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039877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A0FA3D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96250DA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25F59C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Y89101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F02D0A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三个月101期封闭式公募人民币理财产品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A0A549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5C86E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B0993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AF2EDD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49BD5B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9014C4E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BC49BB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Y87101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096206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三个月101期封闭式公募人民币理财产品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A67063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660ED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5379E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077CD0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F00B3E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C0966B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1D9069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Y86101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DDEC48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三个月101期封闭式公募人民币理财产品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626664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A2F150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476A5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DC7648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56919A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BFEF084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FB5846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Y84101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1A4E65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三个月101期封闭式公募人民币理财产品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2574A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F98E8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DD92A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450FB8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1CEF7A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B191C6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E5E030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Y82101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7A6CC8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三个月101期封闭式公募人民币理财产品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5013EA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BCE080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17C41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CC9CF3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51F414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F4E1CD7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D62CDA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Y81101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277F7F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三个月101期封闭式公募人民币理财产品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F700A4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847404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07AA32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BD1556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8C6022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3F5D48F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2B5293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Y80101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AFA026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三个月101期封闭式公募人民币理财产品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43B462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FFB92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6F360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E79A0F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B20CA1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DB51A5B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8E8439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Y90002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177042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三年2期封闭式公募人民币理财产品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DE71A6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EC607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3CC16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DD3FA3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832BE2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B5A6239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7C1069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Y90003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326165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三年3期封闭式公募人民币理财产品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734A2E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95A962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3FD21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26B16A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15169F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1B347D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577018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Y90004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1830D5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三年4期封闭式公募人民币理财产品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BA4506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9AE1C7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78619C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E96E0E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D3DAA1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0112C67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5D6E26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Y90005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FB7B20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三年5期封闭式公募人民币理财产品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5367E8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69FF64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B7CC5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32741E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418376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8B4AB1E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DE12CA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Y62043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27BF11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两年43期封闭式公募人民币理财产品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7DBFB8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4E636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47768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79BD1C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FCC390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2025/11/4</w:t>
            </w:r>
          </w:p>
        </w:tc>
      </w:tr>
      <w:tr w:rsidR="00A94BEA" w:rsidRPr="00183616" w14:paraId="6A01AE99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615751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lastRenderedPageBreak/>
              <w:t>Y61043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03AC3D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两年43期封闭式公募人民币理财产品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9789F1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37C433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2AA91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CA5754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290044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2025/11/4</w:t>
            </w:r>
          </w:p>
        </w:tc>
      </w:tr>
      <w:tr w:rsidR="00A94BEA" w:rsidRPr="00183616" w14:paraId="20E7B8DA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D941F5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Y60043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684265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两年43期封闭式公募人民币理财产品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6BF1B7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8C76F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BDF04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8B78CE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4A4CA0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2025/11/4</w:t>
            </w:r>
          </w:p>
        </w:tc>
      </w:tr>
      <w:tr w:rsidR="00A94BEA" w:rsidRPr="00183616" w14:paraId="361FDE69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4AB472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Y62045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9D599B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两年45期封闭式公募人民币理财产品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276760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59A594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610E1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F66021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769EFC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2025/11/18</w:t>
            </w:r>
          </w:p>
        </w:tc>
      </w:tr>
      <w:tr w:rsidR="00A94BEA" w:rsidRPr="00183616" w14:paraId="391BD42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FA4429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Y61045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B9AF8D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两年45期封闭式公募人民币理财产品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349184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634991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E287B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F7C2D7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9E9602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2025/11/18</w:t>
            </w:r>
          </w:p>
        </w:tc>
      </w:tr>
      <w:tr w:rsidR="00A94BEA" w:rsidRPr="00183616" w14:paraId="63AB448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BA59C6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Y60045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B6EE26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两年45期封闭式公募人民币理财产品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7F07D5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04FFA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D027A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E8DC27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F69A9F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2025/11/18</w:t>
            </w:r>
          </w:p>
        </w:tc>
      </w:tr>
      <w:tr w:rsidR="00A94BEA" w:rsidRPr="00183616" w14:paraId="23A01779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C718F7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Y62044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B98C10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两年44期封闭式公募人民币理财产品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E33429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F8DF16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7384E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1BEE65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3976F9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2025/11/11</w:t>
            </w:r>
          </w:p>
        </w:tc>
      </w:tr>
      <w:tr w:rsidR="00A94BEA" w:rsidRPr="00183616" w14:paraId="22153D0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FB131D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Y61044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BD2818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两年44期封闭式公募人民币理财产品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5C062F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A0D99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C97E5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E0046F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BB0360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2025/11/11</w:t>
            </w:r>
          </w:p>
        </w:tc>
      </w:tr>
      <w:tr w:rsidR="00A94BEA" w:rsidRPr="00183616" w14:paraId="4FE12686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3D3F06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Y60044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4BA0FE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两年44期封闭式公募人民币理财产品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101207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347E96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D2ACC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53C02C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A4338A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2025/11/11</w:t>
            </w:r>
          </w:p>
        </w:tc>
      </w:tr>
      <w:tr w:rsidR="00A94BEA" w:rsidRPr="00183616" w14:paraId="41C3DEE8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B8FC3F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Y62046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55C9F3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两年46期封闭式公募人民币理财产品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D53B57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F65D64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0DA03E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6D3E7B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A6E3A6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2025/11/25</w:t>
            </w:r>
          </w:p>
        </w:tc>
      </w:tr>
      <w:tr w:rsidR="00A94BEA" w:rsidRPr="00183616" w14:paraId="130EDB3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24B416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Y61046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C19AF9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两年46期封闭式公募人民币理财产品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072082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AF80F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F3FB9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F07CAF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90229E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2025/11/25</w:t>
            </w:r>
          </w:p>
        </w:tc>
      </w:tr>
      <w:tr w:rsidR="00A94BEA" w:rsidRPr="00183616" w14:paraId="6A54052A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BFD75D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Y60046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59ED2A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两年46期封闭式公募人民币理财产品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90371A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42C2DF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EB76A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D34BBE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B19DD8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2025/11/25</w:t>
            </w:r>
          </w:p>
        </w:tc>
      </w:tr>
      <w:tr w:rsidR="00A94BEA" w:rsidRPr="00183616" w14:paraId="503BAEE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45711E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Y62047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B565EC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两年47期封闭式公募人民币理财产品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B7EB0F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656CD5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0F660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8C91C7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654D9F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2025/12/2</w:t>
            </w:r>
          </w:p>
        </w:tc>
      </w:tr>
      <w:tr w:rsidR="00A94BEA" w:rsidRPr="00183616" w14:paraId="3291895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CB2A92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Y61047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D0FAB4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两年47期封闭式公募人民币理财产品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D29F35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D6A48A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72BB1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97F20B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D16E66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2025/12/2</w:t>
            </w:r>
          </w:p>
        </w:tc>
      </w:tr>
      <w:tr w:rsidR="00A94BEA" w:rsidRPr="00183616" w14:paraId="23EF473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44E572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Y60047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C721B6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两年47期封闭式公募人民币理财产品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922D0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D5A9D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E0E66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3F40D0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4A5B3C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2025/12/2</w:t>
            </w:r>
          </w:p>
        </w:tc>
      </w:tr>
      <w:tr w:rsidR="00A94BEA" w:rsidRPr="00183616" w14:paraId="602DDD5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D8AF17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Y62048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65EA48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两年48期封闭式公募人民币理财产品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7DA5BE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F059C9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55329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08357C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9CB1D3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2025/12/9</w:t>
            </w:r>
          </w:p>
        </w:tc>
      </w:tr>
      <w:tr w:rsidR="00A94BEA" w:rsidRPr="00183616" w14:paraId="659EC28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A9047B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Y61048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C1B0DE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两年48期封闭式公募人民币理财产品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4F1C82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99AEC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D3043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E55E92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0DF67D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2025/12/9</w:t>
            </w:r>
          </w:p>
        </w:tc>
      </w:tr>
      <w:tr w:rsidR="00A94BEA" w:rsidRPr="00183616" w14:paraId="600D2F9F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699635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Y60048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58530E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两年48期封闭式公募人民币理财产品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1B243D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E1903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6619D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DF95B9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23B829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2025/12/9</w:t>
            </w:r>
          </w:p>
        </w:tc>
      </w:tr>
      <w:tr w:rsidR="00A94BEA" w:rsidRPr="00183616" w14:paraId="0AEDA256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4E8C80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Y62049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14E38D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两年49期封闭式公募人民币理财产品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0E66B0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A5328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9135D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BCB8B8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AB41DF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2025/12/16</w:t>
            </w:r>
          </w:p>
        </w:tc>
      </w:tr>
      <w:tr w:rsidR="00A94BEA" w:rsidRPr="00183616" w14:paraId="7B29EF9E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979736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Y61049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34D8FD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两年49期封闭式公募人民币理财产品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194C96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FF767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71A63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501D80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2CA6FA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2025/12/16</w:t>
            </w:r>
          </w:p>
        </w:tc>
      </w:tr>
      <w:tr w:rsidR="00A94BEA" w:rsidRPr="00183616" w14:paraId="6C779459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2DA891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Y60049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4C9370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两年49期封闭式公募人民币理财产品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64FF57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87758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B4531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FE5A40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7D188B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2025/12/16</w:t>
            </w:r>
          </w:p>
        </w:tc>
      </w:tr>
      <w:tr w:rsidR="00A94BEA" w:rsidRPr="00183616" w14:paraId="7A543D32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283046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Y62050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74DD19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两年50期封闭式公募人民币理财产品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F6E81B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725C7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51E9B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C7F087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073822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2025/12/23</w:t>
            </w:r>
          </w:p>
        </w:tc>
      </w:tr>
      <w:tr w:rsidR="00A94BEA" w:rsidRPr="00183616" w14:paraId="43C16B8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CBCA81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Y61050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C8A519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两年50期封闭式公募人民币理财产品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1695E7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597C5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047E5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D6F637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54784E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2025/12/23</w:t>
            </w:r>
          </w:p>
        </w:tc>
      </w:tr>
      <w:tr w:rsidR="00A94BEA" w:rsidRPr="00183616" w14:paraId="5A0687C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E45FD7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Y60050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E18C02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两年50期封闭式公募人民币理财产品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68F710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7EF03F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78C57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F3C6E2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C5A94A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2025/12/23</w:t>
            </w:r>
          </w:p>
        </w:tc>
      </w:tr>
      <w:tr w:rsidR="00A94BEA" w:rsidRPr="00183616" w14:paraId="68D9323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79338A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Y62051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5F13F5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两年51期封闭式公募人民币理财产品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17392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CF7891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52487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2B2B74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D2ED61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2025/12/29</w:t>
            </w:r>
          </w:p>
        </w:tc>
      </w:tr>
      <w:tr w:rsidR="00A94BEA" w:rsidRPr="00183616" w14:paraId="435D353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F6912D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lastRenderedPageBreak/>
              <w:t>Y61051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D05BE2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两年51期封闭式公募人民币理财产品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05C4FB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6AAA6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18B8A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A70496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0BC503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2025/12/29</w:t>
            </w:r>
          </w:p>
        </w:tc>
      </w:tr>
      <w:tr w:rsidR="00A94BEA" w:rsidRPr="00183616" w14:paraId="09C3C82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9D047A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Y60051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659B5C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两年51期封闭式公募人民币理财产品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A9F3A2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987DB0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EAF0C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F244D6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EBB128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2025/12/29</w:t>
            </w:r>
          </w:p>
        </w:tc>
      </w:tr>
      <w:tr w:rsidR="00A94BEA" w:rsidRPr="00183616" w14:paraId="703F2FE9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6E134B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Y62052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8B10A9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两年52期封闭式公募人民币理财产品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AEFBA6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9CE541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7CADF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92A3AF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423E61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99F258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31DEDE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Y61052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E3BFB3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两年52期封闭式公募人民币理财产品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20B64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7FDD19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5E0A6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5C22A5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4DF67D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B6AFA8F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96E988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Y60052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2DD9A7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两年52期封闭式公募人民币理财产品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A7C1FB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6D8E6A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15593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00CE7A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A1ED1F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816F368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21AE80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Y62053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D4481E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两年53期封闭式公募人民币理财产品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39471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86885F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E8E57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DB80D0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8D8969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FC7E3E8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384A59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Y61053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2D240C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两年53期封闭式公募人民币理财产品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70C6D8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D2E6A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E866B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1BA767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95EAAB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6E5349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27F025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Y60053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D88986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两年53期封闭式公募人民币理财产品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C4B32A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E3515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B354A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CC4A99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FAC0FC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00C457A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22001D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Y62054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0F26AC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两年54期封闭式公募人民币理财产品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EF7CC9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712E8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11B65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A8C4F1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3C3F7F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5046A87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1D21A2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Y61054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44168C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两年54期封闭式公募人民币理财产品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C5CD59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7A9FA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4C94E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3FA233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E25A3A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E1E1816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577989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Y60054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8264AC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两年54期封闭式公募人民币理财产品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01061E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F87D28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A52E9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3F8EF4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0007F3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0A6B38E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38EBE1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Y62055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61E3CE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两年55期封闭式公募人民币理财产品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112987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17022C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F3682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5EEEED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A4E808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F7009B7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64344F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Y61055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DB9DE0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两年55期封闭式公募人民币理财产品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E865BE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7F6AD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331C2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5CC518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A613D0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358EB58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831A43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Y60055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374EF8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两年55期封闭式公募人民币理财产品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15CDF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78B078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AC592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DE4ECD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25F76A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9466C0E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5496BC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Y61056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CB999B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两年56期封闭式公募人民币理财产品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74A360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50787C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EFCF7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6F674E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7EF7AC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C47F897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DAC124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Y60056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D46FD2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两年56期封闭式公募人民币理财产品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76B5BB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CAAA0D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E97A1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FFE060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F3AC29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3EDB4E7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0189B9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Y62057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B16991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两年57期封闭式公募人民币理财产品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CFC1D5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FF452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0C2D1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82A182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1EE743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895A528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141E7F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Y61057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86CFE1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两年57期封闭式公募人民币理财产品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5BBE5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2A3277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2CE73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DAF795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FCF8E5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C0ECC4E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FEDD6C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Y60057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2559C0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两年57期封闭式公募人民币理财产品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94FD5E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6CD76C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51854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973EE3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F863E4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B034D18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EC0A8D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Y62058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01B595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两年58期封闭式公募人民币理财产品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40234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B95E9C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365DB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DB6415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3F6B82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FA8DFF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8B1498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Y61058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45F195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两年58期封闭式公募人民币理财产品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F5BC8C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F32D15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95B5E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970E4F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B0BD2F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5AA9078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CA3D95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Y60058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4D5F90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两年58期封闭式公募人民币理财产品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FBF8F9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F5162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5EF49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8DAF1D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27CB7F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71DF1F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B750A3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Y62059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4168AE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两年59期封闭式公募人民币理财产品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FDCDA2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A9D02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A334D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F2E2F2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9D40DB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84EA20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2D7EF6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Y61059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107895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两年59期封闭式公募人民币理财产品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92BFF6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7F212D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C9CF3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51E8C2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FF2951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FB6786A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BAA6DA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lastRenderedPageBreak/>
              <w:t>Y60059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43DD00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两年59期封闭式公募人民币理财产品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2634C8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67BADA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C2055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B537F0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D3CC74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2D88E76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636512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Y62060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CD3119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两年60期封闭式公募人民币理财产品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855B27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AABF0C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408D5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479DE1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249589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16FBD34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8DDE87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Y61060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42BB51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两年60期封闭式公募人民币理财产品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BCDE82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4FE2A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B618C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8E0448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EB2EE6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830C9E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6BA560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Y60060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583E24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两年60期封闭式公募人民币理财产品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F8B8DA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C57EA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97CD3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0A8920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DF697F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5D86AD9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2BD8CF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Y62061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CD68DF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两年61期封闭式公募人民币理财产品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E12193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75E725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55CE0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FCD822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A0751C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818540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A87EBD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Y61061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B6F44E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两年61期封闭式公募人民币理财产品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6B291A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B89AD5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CB08E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721E8F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AF29A5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74B2906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85B4DA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Y60061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1BEEEB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两年61期封闭式公募人民币理财产品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D89D4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175D1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5A946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9FBAF2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77B111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EDDC83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9718F3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Y62062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490081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两年62期封闭式公募人民币理财产品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494709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B131B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CC3A6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2E958D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D02C8C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58AF8D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D5605B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Y61062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8256E3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两年62期封闭式公募人民币理财产品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F01BA7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5C92C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777A7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4A2EEF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9B6669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89EB3B8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F7A04B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Y60062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71480F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两年62期封闭式公募人民币理财产品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8A3F69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538ED6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F878B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E3CA8D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82683E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D121812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B61774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Y62063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529CC0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两年63期封闭式公募人民币理财产品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F856F0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013FC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F78B4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AA71D8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8248BC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B99AE29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A3243C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Y61063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55F0FF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两年63期封闭式公募人民币理财产品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AF38B0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2A97B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0A219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4B771D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C97836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23CBEA8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1BB325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Y60063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586E61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两年63期封闭式公募人民币理财产品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33683F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721CD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DC9F43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7ABE3E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85439D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D3F697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F6B181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Y62064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A88C54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两年64期封闭式公募人民币理财产品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C05568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D6B25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85BB4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B6D973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64FC4D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A6E2B1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4BDA95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Y61064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B17120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两年64期封闭式公募人民币理财产品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F1A733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4C2464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0E775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205403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E7E32C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DCE8B2E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F772F4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Y60064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A5D732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两年64期封闭式公募人民币理财产品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E18BB5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5D8270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5E7F1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43DF0F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7511CE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C99E39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7BE459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Y62065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97FAE0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两年65期封闭式公募人民币理财产品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453BE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5171D0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C24E4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342738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756EB9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9AE5E0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6BDE85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Y61065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E87E1A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两年65期封闭式公募人民币理财产品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DE94B9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A04C97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B211F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E67A62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95E820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B42527E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159B0B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Y60065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8DE5B7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两年65期封闭式公募人民币理财产品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566BF8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CEE18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AEF46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AE3C12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E75E0E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3577E47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A636B5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Y62066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318B71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两年66期封闭式公募人民币理财产品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6352E8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46887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EF445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B1E373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1382E5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3C796E9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E94313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Y61066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6304F5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两年66期封闭式公募人民币理财产品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6607FF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F1A0BE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46BF5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626FED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10A50B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A4067E2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AF52A0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Y60066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A5B4AE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两年66期封闭式公募人民币理财产品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B5473E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1EE460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D00178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792C83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516E44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38C256A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3DE3F1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Y62069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02818A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两年69期封闭式公募人民币理财产品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D474FD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3CF687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E66F6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14C664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AFDBEC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227B37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28446E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Y61069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7A0B4E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两年69期封闭式公募人民币理财产品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B48E97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317B7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5B043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EBC6B7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D74BA9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8AA038A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81D7A8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lastRenderedPageBreak/>
              <w:t>Y60069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DF28F1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两年69期封闭式公募人民币理财产品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D696F5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E0C5E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15075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3C72E9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B53CB4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211945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D56871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Y62070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B88916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两年70期封闭式公募人民币理财产品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13E404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33EDC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35E84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21C9E5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EF46D4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321D0F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7757D8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Y61070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15D009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两年70期封闭式公募人民币理财产品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7ECF10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7E6A42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336DF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E0F613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F127BB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F0CE994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359416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Y60070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22F11C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两年70期封闭式公募人民币理财产品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2CA588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B2633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96309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9D20C0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A2380B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8821576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D69C67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Y62067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DEF3B5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两年67期封闭式公募人民币理财产品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DC535D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AFC89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AED48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11CBF3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6E0C8B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61BABA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17E340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Y61067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19F849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两年67期封闭式公募人民币理财产品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FAE01E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8BB01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F0476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AEF8EA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340C03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AE555F4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E94975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Y60067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57F63A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两年67期封闭式公募人民币理财产品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31F2FE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E7E4F4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B4D2E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A0CB06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3D8454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0CF7EF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B1F6A3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Y62068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F3A0A6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两年68期封闭式公募人民币理财产品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AE169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A489F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4DF27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95AC2D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9F1EAF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44CC42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3477C6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Y61068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87CB37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两年68期封闭式公募人民币理财产品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2FCD41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8613F4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C4BD1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795F2D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E920EC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C65855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00CDA7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Y60068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824DA3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两年68期封闭式公募人民币理财产品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8D486E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47859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DBA9A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C0811F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CA5B6E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699775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DB85B6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Y62071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49661B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两年71期封闭式公募人民币理财产品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30973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B25964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C0333A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1E266D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590FF2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6180A17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883842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Y61071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872375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两年71期封闭式公募人民币理财产品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0C2F18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B7D25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0CD30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B07BC2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2CB235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98974D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347D86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Y60071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6454B7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两年71期封闭式公募人民币理财产品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B6D1DF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422C79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4F132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59E238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EC57E4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73ABE3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953D47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Y62072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00A9ED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两年72期封闭式公募人民币理财产品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7C6E3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A9CA16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E89E1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805E8F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5C73B4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A6DFED6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39FCAC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Y61072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433E24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两年72期封闭式公募人民币理财产品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57BB1E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564C00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28004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AA0341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EFAE69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FE6323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8D61D8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Y60072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936957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两年72期封闭式公募人民币理财产品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E10A12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F03A52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9E4457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5493D0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5B6C66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015107A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D22195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Y62073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031F30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两年73期封闭式公募人民币理财产品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744E24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8AA9BD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42A126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D0FC35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0C5D1F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54A0344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325FC0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Y61073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3434F7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两年73期封闭式公募人民币理财产品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84D8DA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23F593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4F6DD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9350A5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2DBCCB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E035F27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36C1FA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Y60073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607DD6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两年73期封闭式公募人民币理财产品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6C5A30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70CA2A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C9C43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978D45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B75B73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8202D2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266134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Y62074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0FED99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两年74期封闭式公募人民币理财产品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BEE82A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16D96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F9ECF4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A82E3F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A700FE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31D83D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571D9A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Y61074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BB7F8B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两年74期封闭式公募人民币理财产品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BCD79E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4CA11F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1F3CE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46FD7B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1B335A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8F4E08E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E585A0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Y60074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E818BF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两年74期封闭式公募人民币理财产品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AE4488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2BEE77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0C28F3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2FCA8F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1EAD4D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A3A5E57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5576FE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Y62075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66C628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两年75期封闭式公募人民币理财产品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70CDA0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159B4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F2F75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A07AAD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33097B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AF1DB9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C42154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Y61075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E3757A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两年75期封闭式公募人民币理财产品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C2A7C1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4E7FAD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8FCF1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207B6C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CFB2CC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900E0EB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B82B92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lastRenderedPageBreak/>
              <w:t>Y60075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106D47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两年75期封闭式公募人民币理财产品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E114F9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2636F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17213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461BDA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4B6845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70BD0D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1C157E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Y62076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155620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两年76期封闭式公募人民币理财产品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39D7F3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C26BD1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321B1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E45159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B5B424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423F0A4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B571FD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Y61076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86E732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两年76期封闭式公募人民币理财产品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0452B9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8A4FF5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E57AA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A9E8F9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FF8500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A028CCE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1D3AF5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Y60076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0F9E4A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两年76期封闭式公募人民币理财产品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DC500C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9BAC72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D76F13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711BBB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E5ABC9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A264BD4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EE0966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Y62077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8F69F8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两年77期封闭式公募人民币理财产品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853853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7297FA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12A46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C3AA80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14C60B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8EA3DC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A37E29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Y61077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CFC041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两年77期封闭式公募人民币理财产品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B357BE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E065A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A88BD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10883C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EB5361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F260E8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D5087C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Y60077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576D07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两年77期封闭式公募人民币理财产品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A291F6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6A6A40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EEC8A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094860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CE6D92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7967B3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2091F7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Y62078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3084BA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两年78期封闭式公募人民币理财产品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4B2D7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F1B4ED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ACABE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C4BAB4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DF6FEB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F9B566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30294F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Y61078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518F43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两年78期封闭式公募人民币理财产品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5C9AF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B20B8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707E4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BA8390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FA1072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E82B176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54D958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Y60078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C6EA1D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两年78期封闭式公募人民币理财产品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B44166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E1CC1D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452D2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8E1CEB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9C3258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48B9274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6DECF6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Y62079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CC7DD4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两年79期封闭式公募人民币理财产品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A813A2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AA17F1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95EF7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310C56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572EA1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9BDFD48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97E502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Y61079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DD66E4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两年79期封闭式公募人民币理财产品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6510F1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EBC4D1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E5D7C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4949DA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470E2E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19F88D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8AA77B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Y60079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EBF890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两年79期封闭式公募人民币理财产品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F90B4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32FAB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C9EAD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C44282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DC45FE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93D28D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0527AC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Y62080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73DCF5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两年80期封闭式公募人民币理财产品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947C6F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A80E4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739786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2CC54B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3D9E54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5651589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A53758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Y61080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ECF835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两年80期封闭式公募人民币理财产品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9EEAA9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41485E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62D21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422223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C87160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54FF16E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1F8006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Y60080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235901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两年80期封闭式公募人民币理财产品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BE5C68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8FE12C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622CE5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0535B2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8DC450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123BBB9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6EE006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Y62081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392111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两年81期封闭式公募人民币理财产品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5A55BA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B991B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1741D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444B4D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ADA3B5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5F8902E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2E55B6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Y61081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3EF9AC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两年81期封闭式公募人民币理财产品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A1114D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C5A3CF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E1080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FFDAE9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2208E1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A2ECF56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BBFFD8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Y60081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F6E864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两年81期封闭式公募人民币理财产品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212D7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DA6E3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C25BF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A4DF5F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BE2785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527B18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0D4DF2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Y62082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181848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两年82期封闭式公募人民币理财产品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0C6131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9D6862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5E6A17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BCC939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246E76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022ECB9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ED19B5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Y61082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A40837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两年82期封闭式公募人民币理财产品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8011F1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E117BA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C2BE5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D0DF52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B831E0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025ED6E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6E03F5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Y60082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3E9AC3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两年82期封闭式公募人民币理财产品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67F9C4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89A5C4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D2000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75710D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22DBFD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DA6B08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A1269A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Y62083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F6B401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两年83期封闭式公募人民币理财产品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085D2A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EFEC2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4240B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3B9C7E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937683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0D7AA7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ECDC4C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Y61083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7034C4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两年83期封闭式公募人民币理财产品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4912F6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D481C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8440D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3B8F1E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9258E7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BF0E93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CB2C63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lastRenderedPageBreak/>
              <w:t>Y60083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16BB81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两年83期封闭式公募人民币理财产品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C81874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3032A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13BB1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3FCF7F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AC252D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842AFA7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42F6DB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Y62084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A901E8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两年84期封闭式公募人民币理财产品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5F00B5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4F0E55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9A624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5B89EA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6AA246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03E415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1594A4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Y61084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9841B0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两年84期封闭式公募人民币理财产品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C0DB81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55BBD9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8634E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6A79DD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75E1AF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83BFD17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F5E648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Y60084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3435D7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两年84期封闭式公募人民币理财产品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A668B6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AFFE0F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65503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AC2756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11F48E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064A828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0691FE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Y62085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BFA359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两年85期封闭式公募人民币理财产品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8E5C25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5D1BB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FDC18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0F5534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E885D0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952117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093FA9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Y61085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80180F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两年85期封闭式公募人民币理财产品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CBE801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43E65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E7789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10AC19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4B11A7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BB537C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C73EDD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Y60085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677FB5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两年85期封闭式公募人民币理财产品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3F309B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C8465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3E319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80084F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6F9797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A36F8E8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22A731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Y62086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18DF50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两年86期封闭式公募人民币理财产品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DFCCAF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602D73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606755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0CFDB0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112684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D490E5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9F7ADF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Y61086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DD9430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两年86期封闭式公募人民币理财产品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2ED582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65ADC1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BAC3C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5F5D6E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342307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E66E7F4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6B79DF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Y60086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D33B10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两年86期封闭式公募人民币理财产品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319FD2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129FA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84CB7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17EC52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75DA3F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9E507AA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CDD7D9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Y62087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826FC5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两年87期封闭式公募人民币理财产品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AAA84B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AB16F4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064BE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09BED8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8F569B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202429F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263E67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Y61087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D8D37A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两年87期封闭式公募人民币理财产品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D9DB68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670020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0AAE1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EC5A99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00885D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0B858DB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BC2A13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Y60087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4B03B9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两年87期封闭式公募人民币理财产品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7EBAE1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782306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86972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E60DF6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567230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F4F593A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B3586B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Y62088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F7D634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两年88期封闭式公募人民币理财产品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55B9D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BC71EE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0FA88A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659094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0C5620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E9CC90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21ECB0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Y61088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25ECEE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两年88期封闭式公募人民币理财产品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A34347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FCDB8C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35CA2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4995F0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ADEC0F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4616CE2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FD7CA9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Y60088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48492B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两年88期封闭式公募人民币理财产品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CFC903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34F70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F6979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122954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6C6D18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4677AD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89AD41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Y64089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6C78D2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两年89期封闭式公募人民币理财产品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80369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1BA212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95E1A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CFDB3E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BEAA92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06119E2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0E106E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Y62089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3D3134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两年89期封闭式公募人民币理财产品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98581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677A85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8210D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3CCA58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CF7FAE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8CDB614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82A9BC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Y61089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5A7601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两年89期封闭式公募人民币理财产品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11D193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45CE67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021F6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B7B6BE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8E6C98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2CB7D8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6CEF11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Y60089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C04A2D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两年89期封闭式公募人民币理财产品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8E768D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AD16E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549B3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7D3A47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D5A0DA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E31000B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39AF88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Y62090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B3C7EF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两年90期封闭式公募人民币理财产品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AE00EF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AA106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4381D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3D8700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14E26B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7F4FEDF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8DB889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Y61090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914574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两年90期封闭式公募人民币理财产品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C654F2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59B726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7F9E7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5EF5A6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A6B0D9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1EBAB68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CE2808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Y60090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868F0B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两年90期封闭式公募人民币理财产品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CE76F2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9F05E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B147C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C1A87B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0D6223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C777BF4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91B639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Y62091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AC7D5B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两年91期封闭式公募人民币理财产品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F5F5F7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DF489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F02D8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10EA29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980C7A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C93EAA2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EDAFAE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lastRenderedPageBreak/>
              <w:t>Y61091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1D88A1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两年91期封闭式公募人民币理财产品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B379A1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F1E004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FD5A9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E883E1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BC4162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BD4FF3F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19D0F5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Y60091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163135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两年91期封闭式公募人民币理财产品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E9BF0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2535CB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19CB2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F9360B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3F3677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96ADDF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550E48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Y62092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B5B3A2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两年92期封闭式公募人民币理财产品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5D2A55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1EA74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04BF2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D267CB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88B0C7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AEC8BCA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3D3372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Y61092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8F7EA4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两年92期封闭式公募人民币理财产品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E44D9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82380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AB728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854872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DD2615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985BD6E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FBB87A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Y60092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850894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两年92期封闭式公募人民币理财产品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4B05B8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B48DA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AC303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9C380C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C31473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E8DAD6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AC1047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Y62093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9D6465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两年93期封闭式公募人民币理财产品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C54648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CA12D0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48BF1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7D841A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E5C860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88DC23E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C4133F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Y61093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C742AF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两年93期封闭式公募人民币理财产品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FA1B04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8F39C2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B99B1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F80B4C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7A3F8D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FBEFD6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161AD9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Y60093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B4CAD3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两年93期封闭式公募人民币理财产品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79D84B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F8949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68CB8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E54EB1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ACC6EA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1FB2D5B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D0D0DF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Y62094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8DCE47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两年94期封闭式公募人民币理财产品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D35841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91A596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2E48A7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4A13DC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8CC558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A9322F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C07F72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Y61094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8A1F0C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两年94期封闭式公募人民币理财产品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79FF41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E62F2D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0BD51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1FA8DC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41EBF0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39BF734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9B0689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Y60094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FAA52F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两年94期封闭式公募人民币理财产品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3E627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535B4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E063B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B5D550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694555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0F83287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16749A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Y62095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28060C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两年95期封闭式公募人民币理财产品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20CBFF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E2CC66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C5859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2A2AFA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63A2DB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36EC48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CB71A3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Y61095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776950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两年95期封闭式公募人民币理财产品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B3F81C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E62D2D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402FC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97556F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596C0C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3C18F1E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B770D6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Y60095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14AA48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两年95期封闭式公募人民币理财产品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797978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9CFBD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776E1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2C6EDD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49E9B8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8B1BCB8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39C3C2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Y62096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BBC7E3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两年96期封闭式公募人民币理财产品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943842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31F3D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65060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7A522D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5368C5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DB7381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5A1A8C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Y61096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5D57EA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两年96期封闭式公募人民币理财产品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A69107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A9240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2D8245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8F70AD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868209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BEA630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8EEBDB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Y60096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9F0F1A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两年96期封闭式公募人民币理财产品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730A7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764D0D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ADAE7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F0BC31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147D60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E58EDF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9E6860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Y62098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BB152A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两年98期封闭式公募人民币理财产品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CBB9CE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47FA03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32245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1A8E69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7A2DF3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360C436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4AEA33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Y61098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AB7E6B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两年98期封闭式公募人民币理财产品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C1BF39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75CEFA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61AC1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5129A9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5C2205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EF1F96F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254347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Y60098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36CB15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两年98期封闭式公募人民币理财产品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BDB110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E28C72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6E0BC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1C7740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BBA8E4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0A7CA6A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3FB12E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Y62100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2102FB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两年100期封闭式公募人民币理财产品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040BA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3FBCA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35AC0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E15ACC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092893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947AF4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00D3BD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Y61100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6BE9B0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两年100期封闭式公募人民币理财产品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4F0EA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8F2CB3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6B5BB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2AB629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3F2EBA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972F27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E1CEEF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Y60100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70788D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两年100期封闭式公募人民币理财产品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71877B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B6883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9592A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628129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A5E29B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E1AE272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9CBFC9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Y62102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1A7273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两年102期封闭式公募人民币理财产品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995A4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A2A219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56E9E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A592E0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A47587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A65112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86DEEE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lastRenderedPageBreak/>
              <w:t>Y61102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C7201C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两年102期封闭式公募人民币理财产品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CBC346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B32EA9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5DC1C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6DEAD0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79FD96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457EB67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250B85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Y60102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DBE0A3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两年102期封闭式公募人民币理财产品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9B145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E67E2B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7228A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08F61A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7A1C6E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B79F16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BEE887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Y62103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8F6F47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两年103期封闭式公募人民币理财产品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50E010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54B3EE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2B9862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25B61C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6C2D53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C49FB18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02FABA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Y61103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FD9035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两年103期封闭式公募人民币理财产品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361897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E2FC2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F1773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77707E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C76954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A50CAB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D329EE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Y60103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A08212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两年103期封闭式公募人民币理财产品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EC7EF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FD0244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0D4B8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C1764A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87DB9E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A6EBDC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87D065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Y62104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F687B0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两年104期封闭式公募人民币理财产品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645F7A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53A3EE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8BBBB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9AE5F1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1829A8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23C2E2F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5725C0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Y61104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F40192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两年104期封闭式公募人民币理财产品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912E7D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55596D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88D7F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FD16C4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034BCC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5ECD918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9C4AAE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Y60104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8DC192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两年104期封闭式公募人民币理财产品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BD0B5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567CD5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3E1F5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C44E2B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9BA2A1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7589BE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A513E6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Y62105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9D45A6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两年105期封闭式公募人民币理财产品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29CD87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62A20B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36804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AE4BFB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49AF29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D95963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D612CE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Y61105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4057BA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两年105期封闭式公募人民币理财产品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165A3A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447D1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580788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C9CDFA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93E141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3BB47A2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EAF957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Y60105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106C56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两年105期封闭式公募人民币理财产品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BCF2CC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F6730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A813D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D0CC9A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EA0391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0788EC7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2B7B34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Y62106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C65385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两年106期封闭式公募人民币理财产品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22FD02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52356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D6746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13D373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47B124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523D5A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C0A142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Y61106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9B2F36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两年106期封闭式公募人民币理财产品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131A63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C1F5E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03EC1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585D08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99E9E1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DAB220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AC79CA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Y60106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6D2066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两年106期封闭式公募人民币理财产品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24CF6A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9E94C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7BF17D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901B89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21368E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1097257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946544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Y62107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A1BA52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两年107期封闭式公募人民币理财产品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19C551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7A01F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AB398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7CBAC9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BA9ED8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96F7F97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2742C7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Y61107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DDB18F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两年107期封闭式公募人民币理财产品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5A857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BFF59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3E3C6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1A060B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0AAF46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BAA85D6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57EB21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Y60107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882642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两年107期封闭式公募人民币理财产品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D4949E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FA4973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4A7F6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D05C15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0D738C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746A75F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7DD1E2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Y62108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8DAE64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两年108期封闭式公募人民币理财产品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0C22F4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49BA04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60076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C08D05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92CD07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AD32554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C8FB33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Y61108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FDA23D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两年108期封闭式公募人民币理财产品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9CA13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E11C0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FD5E6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21CA80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0662CD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CB129F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14BBD3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Y60108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1A7B01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两年108期封闭式公募人民币理财产品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91A4D0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109B8A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FD672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06A715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E8B2FA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BC58DAA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3A29C1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Y62109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04B68F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两年109期封闭式公募人民币理财产品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806853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30DB9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64A5B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E372FD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633C97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F4CCC6B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4D870A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Y61109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E666B7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两年109期封闭式公募人民币理财产品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A369CC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C29A6F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4F6D9F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D14FEB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97BD95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0809FD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04B167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Y60109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BA994C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两年109期封闭式公募人民币理财产品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3BE073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26954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3A952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578950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DFA905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AE0F4B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181D2F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Y62110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C86A33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两年110期封闭式公募人民币理财产品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31821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A58ED9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9FCB5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D49A54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D55426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EEA6FD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319942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lastRenderedPageBreak/>
              <w:t>Y61110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756984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两年110期封闭式公募人民币理财产品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01CC76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B1A1AD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85CB2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ECFA63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F280F9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796650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2D0709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Y60110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17CAF5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两年110期封闭式公募人民币理财产品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75E9B6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37D9F1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54DA7F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F31DB2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6B0CC3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050097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FAE35E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Y62111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956A48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两年111期封闭式公募人民币理财产品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F29F1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5CD28B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9FD0A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0140D7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C54E7D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969EE48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988D21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Y61111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0F0490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两年111期封闭式公募人民币理财产品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D2E130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B9D58B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6289C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54D656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537D16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52F134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FE7160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Y60111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F44C42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两年111期封闭式公募人民币理财产品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C264CE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605AD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898A5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A8C700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8B2FA0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C538C18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A031C6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Y62112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465693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两年112期封闭式公募人民币理财产品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1816B7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04BF4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2BA53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76F30A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FA9B36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B8365B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C32583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Y61112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26F64E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两年112期封闭式公募人民币理财产品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6802A0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D9E6B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7440C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5E63E4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CEF184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D1D5962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AE2C67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Y60112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8E5D0E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两年112期封闭式公募人民币理财产品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38AF9F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5A360D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C75DE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66AC83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9903A6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475282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9FAE7E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Y62113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99E968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两年113期封闭式公募人民币理财产品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4009EB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6D4BF4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B9B0A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0BAA53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36067A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9BB90E2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D91C8F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Y61113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CD6938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两年113期封闭式公募人民币理财产品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E7656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E2B2BA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36F89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CEB9EE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63C134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B3FFDA6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BB219F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Y60113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A9C3B0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两年113期封闭式公募人民币理财产品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69265B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562C2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E9816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E15479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167840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71C53A8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0F2704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Y62114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FC9CBE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两年114期封闭式公募人民币理财产品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BA11A2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7599A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94275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EB6B4C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2425DF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800272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4C215F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Y61114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4D19EF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两年114期封闭式公募人民币理财产品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8CB40D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883684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441C0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3F4D14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20E41D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BFE80E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8EBB5E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Y60114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5AF110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两年114期封闭式公募人民币理财产品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82C06E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1217A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2210A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EE585D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64DA6A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4A5DDBF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DA3CE8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Y62115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037A65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两年115期封闭式公募人民币理财产品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1F5AE4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92B9CA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24A73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E3034A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A601F8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565BD58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A38DD9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Y61115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2992D8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两年115期封闭式公募人民币理财产品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74D88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A2B0B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6635EB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D3639D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45614B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AC2AF0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B1DC56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Y60115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02A60C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两年115期封闭式公募人民币理财产品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4D0594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FE23E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B5449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4153AA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D791FB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049D54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9C0BF6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Y62116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27BF74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两年116期封闭式公募人民币理财产品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8C9903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7AD934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F6C3D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DC49EF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B12837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E97B06A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B88D4D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Y61116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B5A559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两年116期封闭式公募人民币理财产品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39128C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D69F0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A0B5A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664974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C0CB56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0810F3A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C57D2B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Y60116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03B61D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两年116期封闭式公募人民币理财产品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1263BA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CAF33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E09F3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A495AA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B275F5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442359F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2320BA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Y62117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4F4ADA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两年117期封闭式公募人民币理财产品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B69FC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1DA54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59C5B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903F21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76B8E6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EDA96A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B0FDD7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Y61117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AAF193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两年117期封闭式公募人民币理财产品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A67DCD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8F762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B568E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187180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6B091E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76A6C3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2D233A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Y60117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5143CF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两年117期封闭式公募人民币理财产品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73015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07DA0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44DDF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804443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6BACD8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777A40F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8C61CB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Y62118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349B00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两年118期封闭式公募人民币理财产品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CF2613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987898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B44CD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2F3FE6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572FD9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978931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3DDA63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lastRenderedPageBreak/>
              <w:t>Y61118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93F8DB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两年118期封闭式公募人民币理财产品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62C5C4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EDBFB1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3B594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7DD933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A64D62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9D0FF1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1AF11E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Y60118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44D8D4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两年118期封闭式公募人民币理财产品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E319A8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02470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6B6F1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E90E0B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70A1B9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CB84162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1D6042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Y62119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A69D88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两年119期封闭式公募人民币理财产品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9A4B23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E550B5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A201D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52E90F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67D371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1B5439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3B10B0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Y61119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A007E0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两年119期封闭式公募人民币理财产品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FF0C49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2B3999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183EE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031DFF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468C0B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6DBC8D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1EE799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Y60119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4BB036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两年119期封闭式公募人民币理财产品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57F2C3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ACFF5B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11A4F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AF1DEB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BF9BD3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77001AE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8B3760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Y62120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7C3D9A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两年120期封闭式公募人民币理财产品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F82108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C190C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DB9B1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2D9FD8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FDEF52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E4E3F24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EFD5D9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Y61120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8FCE4A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两年120期封闭式公募人民币理财产品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8DC3F8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47E9AE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0A515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EE0196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63B5C3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DC6CDDA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AD91DA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Y60120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6532D6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两年120期封闭式公募人民币理财产品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002199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9DA1A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4E988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73E0A0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2143F2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080E4FA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ED3D73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Y62121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FF473E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两年121期封闭式公募人民币理财产品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010639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C8F0B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C889E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A5F5DC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79E571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3A4877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BDD24C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Y61121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DD9F8C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两年121期封闭式公募人民币理财产品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E2AEE5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069B6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83CA4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2F3F12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377BD4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00CFA37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9EE794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Y60121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CAFCC2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两年121期封闭式公募人民币理财产品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F3887F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6C5737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EC4B0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706B2A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701184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72859A2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CE7E01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Y62122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68C3FC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两年122期封闭式公募人民币理财产品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D7766F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8B6225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50532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A93AA9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E03E9A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0A7493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2034FC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Y61122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4185A6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两年122期封闭式公募人民币理财产品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551552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3D497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37EAA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A3166F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4475C2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E8A451B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CB199C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Y60122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465415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两年122期封闭式公募人民币理财产品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B8926A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79C083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F501E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D55AF8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B3D023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AE6212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989E9D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Y62123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ADC861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两年123期封闭式公募人民币理财产品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91107E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692A2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6839A1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1BC83B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814A40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6B944C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993736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Y61123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8BEBE6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两年123期封闭式公募人民币理财产品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9C92D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9BB5A3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81BF3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391476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76DB4A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510EB6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C8FC6A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Y60123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2C5D2E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两年123期封闭式公募人民币理财产品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A38017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19E0D0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6584C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CA2AC1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7B0CF6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A6072BB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5245BA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Y62124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EDC480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两年124期封闭式公募人民币理财产品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3C4A0F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5F1A5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8143F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A18E02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75B087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F839AC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11E3DE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Y61124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03AD70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两年124期封闭式公募人民币理财产品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C584C9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7FDC6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38470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00A5E1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8C8842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FA692C7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6D6660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Y60124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A1576F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两年124期封闭式公募人民币理财产品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48263D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93DBF3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DEA2E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81D9CD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317B5C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4C0AFB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459A83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Y62125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E96601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两年125期封闭式公募人民币理财产品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9F0B7E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2CC14A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4013B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74057C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A74251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9CECEB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F22B63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Y61125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1B4F33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两年125期封闭式公募人民币理财产品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5E31DE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001FF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D6EB7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0134E6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FB3A50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3D4C88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DDC2B4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Y60125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275078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两年125期封闭式公募人民币理财产品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ADA8F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738FCE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4B019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8889EE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C44BB5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2747E64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51D086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YA60126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5D7535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两年126期封闭式公募人民币理财产品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A441B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79C38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4FC95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9ED107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69E501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F3486D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A21A6F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lastRenderedPageBreak/>
              <w:t>Y62126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80EDCA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两年126期封闭式公募人民币理财产品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D3479E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34FDA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F33FF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6E8BF5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A014EB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96946A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D26865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Y61126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9FD222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两年126期封闭式公募人民币理财产品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F133A5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FB2A44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541A5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C84704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FD4FFE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07A0AD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6C7A44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Y60126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3F5C8B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两年126期封闭式公募人民币理财产品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722635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4A877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F3B4E7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13E4FE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E8CF40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D0B2D8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4FF3F7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YA60127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F326BC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两年127期封闭式公募人民币理财产品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C5DBBC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2F8F51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DF579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A30D70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EB551A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7FE4CC8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0DF034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Y62127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68E06E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两年127期封闭式公募人民币理财产品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1AB774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A0CB0D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E8862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A6F104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1D0880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185F352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1D453E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Y61127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9A35DB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两年127期封闭式公募人民币理财产品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B4F3A6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80641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8CF57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3B19CA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FD3F5B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72F180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AD4977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Y60127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8C266E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两年127期封闭式公募人民币理财产品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4F25CC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DDDBE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498A0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240097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DB86CB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A7526E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4B86CF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YA60128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239766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两年128期封闭式公募人民币理财产品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180477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42E90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F2F6A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9EE471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529AA3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BFA66B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B61401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Y62128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CE538C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两年128期封闭式公募人民币理财产品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0BF220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88245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E68B8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B845C6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FD93CB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BE8DCF7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0440D9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Y61128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DCB3FA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两年128期封闭式公募人民币理财产品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5536D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526B6A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39A32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335908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8F7223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3C6C66E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F71DE0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Y60128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E5F746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两年128期封闭式公募人民币理财产品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F0186A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897C2C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1948B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207029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1FA8B8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7E4FBC8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BB7396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YA60129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F21532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两年129期封闭式公募人民币理财产品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C7EA30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412A6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0533C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E9FF1C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90BE1D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A2582BF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69C047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Y62129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A6531A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两年129期封闭式公募人民币理财产品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72E083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FE033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CD472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02F0FD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87F63D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56474D2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C15C53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Y61129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A3B6AB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两年129期封闭式公募人民币理财产品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4795D5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EFDFC2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BEB38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EFA937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DF8305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50ED34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9E25AB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Y60129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BBE90F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两年129期封闭式公募人民币理财产品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CD45C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5FBA80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6A1D9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BFDE5C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665A8F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A5E1BC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4CB5D2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YA60130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8C244D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两年130期封闭式公募人民币理财产品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FD8B0F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70AF0E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9C834F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0A4D54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E96CDB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C947208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75B843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Y62130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CED232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两年130期封闭式公募人民币理财产品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6A66D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CF7E74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D713A5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BD896B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F19D1D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3BF1416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5E794F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Y61130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049BAF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两年130期封闭式公募人民币理财产品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7957DC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07070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1A6235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DA67B2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6CE4F2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2D1C7EF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4725B1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Y60130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21C9B8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两年130期封闭式公募人民币理财产品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E8769B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BEFDCB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F216C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1612ED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84E66F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0A0A66F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4F000D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YA60131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65E092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两年131期封闭式公募人民币理财产品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9137F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E1BE32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E7324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67FB99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CFF7E6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71C1524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E1DBD9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Y62131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5FE94A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两年131期封闭式公募人民币理财产品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299CC3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3C5C6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3B2CAD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D1D778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E7E1C9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3DCCC3E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B63CDB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Y61131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ED78B7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两年131期封闭式公募人民币理财产品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0E57F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75111E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293BE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4EB534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2E770B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7BEA6C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894283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Y60131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6D86B1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两年131期封闭式公募人民币理财产品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7918E1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605442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1360C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975AF3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2D02F9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6E2C7A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811AC0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YA60132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900C90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两年132期封闭式公募人民币理财产品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2C040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A26FA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A1687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630F26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ECF044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B6A7958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511C7D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lastRenderedPageBreak/>
              <w:t>Y62132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62CD7E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两年132期封闭式公募人民币理财产品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1638D5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32F77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54C391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8361AC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EAE9A8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E2B003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EBDF23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Y61132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802329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两年132期封闭式公募人民币理财产品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75BF2E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830B5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561C7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D8F96C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897AF4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3E0A0D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2B33EC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Y60132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17B3B9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两年132期封闭式公募人民币理财产品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FAAFD8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CC274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0C16C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6D2A26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9AD995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9D0BA5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B86D98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YA60133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F53FB3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两年133期封闭式公募人民币理财产品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3D856E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8A962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AE9BB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D98EE5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EFC22D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6EE6AC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78A671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Y62133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3A1A70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两年133期封闭式公募人民币理财产品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B90E6C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F1F4C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D4733C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F9A44D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C4ED28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862548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382BB3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Y61133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954267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两年133期封闭式公募人民币理财产品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C553B2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CCB851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BE6EB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2A96F3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91D696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5D26AE2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F50FE3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Y60133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135F2B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两年133期封闭式公募人民币理财产品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DACB22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53AE54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F79778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1EB677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EEDDA0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2BE3FB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45B0AE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Y62134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3BD757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两年134期公募封闭式人民币理财产品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64F34E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ADA5B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BB13A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2EDD40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8EBA24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0DA6C8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79E030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Y61134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3E5FC7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两年134期公募封闭式人民币理财产品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912C5B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387DC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3F571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2FD3F4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872A2C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D665384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6833E0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Y60134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3EF867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两年134期公募封闭式人民币理财产品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706104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EAAF1C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09F01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B4BFD1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D3A373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506FC1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99EAA7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Y62135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6FDB9C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两年135期封闭式公募人民币理财产品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ECD8D9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EBEBD5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719AE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F4F640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3BD6CE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2945EF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802882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Y61135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42D182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两年135期封闭式公募人民币理财产品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1056D6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4320A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4943E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FBF7B9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FF62FC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51357A6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10B992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Y60135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500015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两年135期封闭式公募人民币理财产品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C40C7C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C3C7D8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A856E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01B5C0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4A6262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DC063D6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2166A3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Y62136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0F4F9C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两年136期封闭式公募人民币理财产品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11EF33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B64D64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7E1B9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EF564F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72F544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E26B7D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8C2C5E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Y61136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32E515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两年136期封闭式公募人民币理财产品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F308B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0A3130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1CC6C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A01DF9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4EA5E0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219264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E66B57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Y60136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54BE58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两年136期封闭式公募人民币理财产品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BB1435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A71052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E0350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05F823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B128F8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5BC1E7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9DF464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YB70121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59786E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120256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9481BE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62BF2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D4B7C3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3E9A71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2025/11/4</w:t>
            </w:r>
          </w:p>
        </w:tc>
      </w:tr>
      <w:tr w:rsidR="00A94BEA" w:rsidRPr="00183616" w14:paraId="1AE89CB7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CE9471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Y76121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C584BD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26249D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FB711D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35794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77A1D3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2BF95F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2025/11/4</w:t>
            </w:r>
          </w:p>
        </w:tc>
      </w:tr>
      <w:tr w:rsidR="00A94BEA" w:rsidRPr="00183616" w14:paraId="5633BA48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8D0E19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Y75121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06C024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AA11BA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1AE29F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8D865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D683AC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2A3EFD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2025/11/4</w:t>
            </w:r>
          </w:p>
        </w:tc>
      </w:tr>
      <w:tr w:rsidR="00A94BEA" w:rsidRPr="00183616" w14:paraId="562AEAA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97E2D1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Y74121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89438B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94FFC1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C87397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B3DFF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1A41C3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FDB2BC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2025/11/4</w:t>
            </w:r>
          </w:p>
        </w:tc>
      </w:tr>
      <w:tr w:rsidR="00A94BEA" w:rsidRPr="00183616" w14:paraId="50178934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777CF9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Y72121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A63E16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CABE1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EBC03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38DBF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35C37A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3CED03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2025/11/4</w:t>
            </w:r>
          </w:p>
        </w:tc>
      </w:tr>
      <w:tr w:rsidR="00A94BEA" w:rsidRPr="00183616" w14:paraId="73719F5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1F76FF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Y71121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C8E91D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47EF4A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57B651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E1B0F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24FDC5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CC5985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2025/11/4</w:t>
            </w:r>
          </w:p>
        </w:tc>
      </w:tr>
      <w:tr w:rsidR="00A94BEA" w:rsidRPr="00183616" w14:paraId="55CE22FE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8FB8C5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Y70121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543286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C714EC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1E923C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0F700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34A70D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9D9062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2025/11/4</w:t>
            </w:r>
          </w:p>
        </w:tc>
      </w:tr>
      <w:tr w:rsidR="00A94BEA" w:rsidRPr="00183616" w14:paraId="59E483A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0214AC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YB70122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83EB2B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85A40E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791A5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F534F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AFD664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64AAD3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2025/11/11</w:t>
            </w:r>
          </w:p>
        </w:tc>
      </w:tr>
      <w:tr w:rsidR="00A94BEA" w:rsidRPr="00183616" w14:paraId="77D7CC3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E9C7C7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lastRenderedPageBreak/>
              <w:t>Y76122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460657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1210D2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01536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E8600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2B95B7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BF7ADE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2025/11/11</w:t>
            </w:r>
          </w:p>
        </w:tc>
      </w:tr>
      <w:tr w:rsidR="00A94BEA" w:rsidRPr="00183616" w14:paraId="563B119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CC31F0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Y75122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489DB2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7A96D4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D28EF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DC386D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118387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93B626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2025/11/11</w:t>
            </w:r>
          </w:p>
        </w:tc>
      </w:tr>
      <w:tr w:rsidR="00A94BEA" w:rsidRPr="00183616" w14:paraId="290AFFD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31D9CB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Y74122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212562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47ED93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5F4F9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7E554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99AB92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FBDA25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2025/11/11</w:t>
            </w:r>
          </w:p>
        </w:tc>
      </w:tr>
      <w:tr w:rsidR="00A94BEA" w:rsidRPr="00183616" w14:paraId="373F0706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60683C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Y73122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2F914A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899EB1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DD83F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1C58B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E8386D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6D7FE2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2025/11/11</w:t>
            </w:r>
          </w:p>
        </w:tc>
      </w:tr>
      <w:tr w:rsidR="00A94BEA" w:rsidRPr="00183616" w14:paraId="263B469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7FD42A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Y72122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9F1DEF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F03D10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7783F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0F577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B9ACF1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D0865E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2025/11/11</w:t>
            </w:r>
          </w:p>
        </w:tc>
      </w:tr>
      <w:tr w:rsidR="00A94BEA" w:rsidRPr="00183616" w14:paraId="44D89D26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B109EC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Y71122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7A7CC1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B4CCCF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5F23C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ED38A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FA4307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8E358F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2025/11/11</w:t>
            </w:r>
          </w:p>
        </w:tc>
      </w:tr>
      <w:tr w:rsidR="00A94BEA" w:rsidRPr="00183616" w14:paraId="093DB154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511953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Y70122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E974E9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DAE628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6078C7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A3C75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823D50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1AF9D9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2025/11/11</w:t>
            </w:r>
          </w:p>
        </w:tc>
      </w:tr>
      <w:tr w:rsidR="00A94BEA" w:rsidRPr="00183616" w14:paraId="70B9723F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EC8A69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YB70123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2AB450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F84A99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69C8B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46C2D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DACA2B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2EA472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2025/11/18</w:t>
            </w:r>
          </w:p>
        </w:tc>
      </w:tr>
      <w:tr w:rsidR="00A94BEA" w:rsidRPr="00183616" w14:paraId="4821D299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560C01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Y76123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BB7189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A371C9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50AE7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542BEF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CA4BD2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6F88C0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2025/11/18</w:t>
            </w:r>
          </w:p>
        </w:tc>
      </w:tr>
      <w:tr w:rsidR="00A94BEA" w:rsidRPr="00183616" w14:paraId="0D594576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499056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Y75123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D72429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371C82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F18D24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4760D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B5A950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D1442F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2025/11/18</w:t>
            </w:r>
          </w:p>
        </w:tc>
      </w:tr>
      <w:tr w:rsidR="00A94BEA" w:rsidRPr="00183616" w14:paraId="78A1CA66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4CA89F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Y74123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91BE19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DA9FFF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CCD98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6C2F2F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FF04B3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0827A7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2025/11/18</w:t>
            </w:r>
          </w:p>
        </w:tc>
      </w:tr>
      <w:tr w:rsidR="00A94BEA" w:rsidRPr="00183616" w14:paraId="2C065E5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1DEA5B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Y72123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5881E4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1FF01B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EF23EA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5A265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37EC99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208F0B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2025/11/18</w:t>
            </w:r>
          </w:p>
        </w:tc>
      </w:tr>
      <w:tr w:rsidR="00A94BEA" w:rsidRPr="00183616" w14:paraId="70E22AC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B5CFCC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Y71123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95952D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2CC4DC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D0002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A237C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A437B5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9DF26D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2025/11/18</w:t>
            </w:r>
          </w:p>
        </w:tc>
      </w:tr>
      <w:tr w:rsidR="00A94BEA" w:rsidRPr="00183616" w14:paraId="37CB2BA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F90B76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Y70123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DD844B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CD185C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055CC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C567C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D2B388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E254B6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2025/11/18</w:t>
            </w:r>
          </w:p>
        </w:tc>
      </w:tr>
      <w:tr w:rsidR="00A94BEA" w:rsidRPr="00183616" w14:paraId="420F34C2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857639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YB70124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B94663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722BF2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0AF25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00950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76307A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D28D20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2025/11/25</w:t>
            </w:r>
          </w:p>
        </w:tc>
      </w:tr>
      <w:tr w:rsidR="00A94BEA" w:rsidRPr="00183616" w14:paraId="5D7D95A8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C67CFD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Y76124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59E45E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3EB6E2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ECB3F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C0EBC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C217A4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B5D832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2025/11/25</w:t>
            </w:r>
          </w:p>
        </w:tc>
      </w:tr>
      <w:tr w:rsidR="00A94BEA" w:rsidRPr="00183616" w14:paraId="70F44A57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5E33F1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Y75124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9F87F9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D43B81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F959D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F7614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65C673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1EFA0A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2025/11/25</w:t>
            </w:r>
          </w:p>
        </w:tc>
      </w:tr>
      <w:tr w:rsidR="00A94BEA" w:rsidRPr="00183616" w14:paraId="57E53839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6D4D39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Y74124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DC6BFA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CB2EAB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6E35D2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795F8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A51DCD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192CD9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2025/11/25</w:t>
            </w:r>
          </w:p>
        </w:tc>
      </w:tr>
      <w:tr w:rsidR="00A94BEA" w:rsidRPr="00183616" w14:paraId="663B4D3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FAAC8E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Y73124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5EA633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BEC32C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63FBC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BF60E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DF4722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5CD0B6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2025/11/25</w:t>
            </w:r>
          </w:p>
        </w:tc>
      </w:tr>
      <w:tr w:rsidR="00A94BEA" w:rsidRPr="00183616" w14:paraId="1C6C4B86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C0D951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Y72124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01E4F7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5DBE24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8460E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487A05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21E280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9F378C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2025/11/25</w:t>
            </w:r>
          </w:p>
        </w:tc>
      </w:tr>
      <w:tr w:rsidR="00A94BEA" w:rsidRPr="00183616" w14:paraId="451E4ADB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19A0B2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Y71124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DA9B45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2789F7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8B45A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FB111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7CBBD3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E274F6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2025/11/25</w:t>
            </w:r>
          </w:p>
        </w:tc>
      </w:tr>
      <w:tr w:rsidR="00A94BEA" w:rsidRPr="00183616" w14:paraId="3859BBDB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62A99F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Y70124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B623E0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F15D9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0A050A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431EF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707ACB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C79D12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2025/11/25</w:t>
            </w:r>
          </w:p>
        </w:tc>
      </w:tr>
      <w:tr w:rsidR="00A94BEA" w:rsidRPr="00183616" w14:paraId="25F90CD9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5888F9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YB70125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2FA1F5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09184B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99CD26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4040D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C042AE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6EEE5F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2025/12/2</w:t>
            </w:r>
          </w:p>
        </w:tc>
      </w:tr>
      <w:tr w:rsidR="00A94BEA" w:rsidRPr="00183616" w14:paraId="026178E6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E6EABA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Y77125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6BD440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5E75FC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852986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ADA75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7F8D0F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F74E42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2025/12/2</w:t>
            </w:r>
          </w:p>
        </w:tc>
      </w:tr>
      <w:tr w:rsidR="00A94BEA" w:rsidRPr="00183616" w14:paraId="7EB0E3F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067C30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lastRenderedPageBreak/>
              <w:t>Y76125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7B1DB9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D41AD3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B9FA2E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3A268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FE5E1D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116B1D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2025/12/2</w:t>
            </w:r>
          </w:p>
        </w:tc>
      </w:tr>
      <w:tr w:rsidR="00A94BEA" w:rsidRPr="00183616" w14:paraId="636D6089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3272FC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Y75125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161FC6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71BE97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4D80DA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9001C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2A107C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6B4715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2025/12/2</w:t>
            </w:r>
          </w:p>
        </w:tc>
      </w:tr>
      <w:tr w:rsidR="00A94BEA" w:rsidRPr="00183616" w14:paraId="6D5550A6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61D559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Y72125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E6A4CD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F11AD3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42FE9A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D23AC7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C9C5AA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54E711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2025/12/2</w:t>
            </w:r>
          </w:p>
        </w:tc>
      </w:tr>
      <w:tr w:rsidR="00A94BEA" w:rsidRPr="00183616" w14:paraId="3363FAD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D03F39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Y71125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BA4579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AC1528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588365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598DED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4AA1CB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D1CC2A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2025/12/2</w:t>
            </w:r>
          </w:p>
        </w:tc>
      </w:tr>
      <w:tr w:rsidR="00A94BEA" w:rsidRPr="00183616" w14:paraId="20E9B4C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D9A440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Y70125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231609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B527D3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69A2EA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FB77F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136B97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B74F50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2025/12/2</w:t>
            </w:r>
          </w:p>
        </w:tc>
      </w:tr>
      <w:tr w:rsidR="00A94BEA" w:rsidRPr="00183616" w14:paraId="3BBFD6C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0C869C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YB70126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38F592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D5B0C4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8F39A1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6C814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1A8A84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E4BC48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2025/12/9</w:t>
            </w:r>
          </w:p>
        </w:tc>
      </w:tr>
      <w:tr w:rsidR="00A94BEA" w:rsidRPr="00183616" w14:paraId="2C5CBCFA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9A022E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Y78126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F67ED1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10001F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57724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C83E8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6146D8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8B9D63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2025/12/9</w:t>
            </w:r>
          </w:p>
        </w:tc>
      </w:tr>
      <w:tr w:rsidR="00A94BEA" w:rsidRPr="00183616" w14:paraId="1FAEDCC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CCA7BF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Y77126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F03897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5BCFA6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DE7A4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071A7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A8E30B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BEF201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2025/12/9</w:t>
            </w:r>
          </w:p>
        </w:tc>
      </w:tr>
      <w:tr w:rsidR="00A94BEA" w:rsidRPr="00183616" w14:paraId="4E08427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257E68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Y76126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134948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932C8B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C4A43B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1457F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F7E5C3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DA4958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2025/12/9</w:t>
            </w:r>
          </w:p>
        </w:tc>
      </w:tr>
      <w:tr w:rsidR="00A94BEA" w:rsidRPr="00183616" w14:paraId="347EB9C8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DE9B4F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Y75126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9CFCE8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433F63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879E46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3C8C1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8D69F6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CAD03F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2025/12/9</w:t>
            </w:r>
          </w:p>
        </w:tc>
      </w:tr>
      <w:tr w:rsidR="00A94BEA" w:rsidRPr="00183616" w14:paraId="2FDFA31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CAA025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Y73126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1280DB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8A3A83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78DAF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74E3D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B54713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189005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2025/12/9</w:t>
            </w:r>
          </w:p>
        </w:tc>
      </w:tr>
      <w:tr w:rsidR="00A94BEA" w:rsidRPr="00183616" w14:paraId="235844C8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181535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Y72126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9673F9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8FE8D6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8832ED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A99F9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55C2C7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C22851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2025/12/9</w:t>
            </w:r>
          </w:p>
        </w:tc>
      </w:tr>
      <w:tr w:rsidR="00A94BEA" w:rsidRPr="00183616" w14:paraId="58E8A76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C53717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Y71126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833CC2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62BAE4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CB0B1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75CEC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E8A2BB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5BCD94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2025/12/9</w:t>
            </w:r>
          </w:p>
        </w:tc>
      </w:tr>
      <w:tr w:rsidR="00A94BEA" w:rsidRPr="00183616" w14:paraId="589CA9A6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069F04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Y70126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B32DA6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8F1BE1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16714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05042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87DA8C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7BFEAB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2025/12/9</w:t>
            </w:r>
          </w:p>
        </w:tc>
      </w:tr>
      <w:tr w:rsidR="00A94BEA" w:rsidRPr="00183616" w14:paraId="373D7B6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D253B7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YB70127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8672F3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98BAC9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E692BF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C8A06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2BDC0E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49DDD3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2025/12/16</w:t>
            </w:r>
          </w:p>
        </w:tc>
      </w:tr>
      <w:tr w:rsidR="00A94BEA" w:rsidRPr="00183616" w14:paraId="1423E01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CB2E24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Y79127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59F6D7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0369C5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A1854A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735F9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F27A33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EAD29A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2025/12/16</w:t>
            </w:r>
          </w:p>
        </w:tc>
      </w:tr>
      <w:tr w:rsidR="00A94BEA" w:rsidRPr="00183616" w14:paraId="78345568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F594FF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Y78127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05E712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26DF2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84A83D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B00E2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61B68C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48F4AC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2025/12/16</w:t>
            </w:r>
          </w:p>
        </w:tc>
      </w:tr>
      <w:tr w:rsidR="00A94BEA" w:rsidRPr="00183616" w14:paraId="5738130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ABD81E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Y77127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32E206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9E48A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55960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68FA8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E5F2C0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428405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2025/12/16</w:t>
            </w:r>
          </w:p>
        </w:tc>
      </w:tr>
      <w:tr w:rsidR="00A94BEA" w:rsidRPr="00183616" w14:paraId="18146638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D3DF45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Y76127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CD290E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50EDB9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60A331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5735B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CB4ECC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3EC375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2025/12/16</w:t>
            </w:r>
          </w:p>
        </w:tc>
      </w:tr>
      <w:tr w:rsidR="00A94BEA" w:rsidRPr="00183616" w14:paraId="6B6663C8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1A222B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Y75127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41BE04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C77533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C1306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66A2F0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29A794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B2A936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2025/12/16</w:t>
            </w:r>
          </w:p>
        </w:tc>
      </w:tr>
      <w:tr w:rsidR="00A94BEA" w:rsidRPr="00183616" w14:paraId="064891FE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20EEFC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Y72127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211BCE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D87A27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704E7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7F6E5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5B8FF8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52EFA6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2025/12/16</w:t>
            </w:r>
          </w:p>
        </w:tc>
      </w:tr>
      <w:tr w:rsidR="00A94BEA" w:rsidRPr="00183616" w14:paraId="0CB6EF18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915719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Y71127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6B2E60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82E606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635E19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1BDC8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3E736E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8310C6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2025/12/16</w:t>
            </w:r>
          </w:p>
        </w:tc>
      </w:tr>
      <w:tr w:rsidR="00A94BEA" w:rsidRPr="00183616" w14:paraId="60B9224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0FF2D6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Y70127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87EBA4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BC8C5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C616E1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C9BCC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65BF64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103254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2025/12/16</w:t>
            </w:r>
          </w:p>
        </w:tc>
      </w:tr>
      <w:tr w:rsidR="00A94BEA" w:rsidRPr="00183616" w14:paraId="3310A5A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965CF3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YB70128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1CA883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1D91BD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0D1FB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F86231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7FE10D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8D9B56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2025/12/23</w:t>
            </w:r>
          </w:p>
        </w:tc>
      </w:tr>
      <w:tr w:rsidR="00A94BEA" w:rsidRPr="00183616" w14:paraId="32A334D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0AEE55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lastRenderedPageBreak/>
              <w:t>YA70128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0A0D18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4933E9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D4641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10CCA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987032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B90874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2025/12/23</w:t>
            </w:r>
          </w:p>
        </w:tc>
      </w:tr>
      <w:tr w:rsidR="00A94BEA" w:rsidRPr="00183616" w14:paraId="39C43C16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A2E175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Y79128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541F6D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A668B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0C4EE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3C01F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924E30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725A1F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2025/12/23</w:t>
            </w:r>
          </w:p>
        </w:tc>
      </w:tr>
      <w:tr w:rsidR="00A94BEA" w:rsidRPr="00183616" w14:paraId="504CF16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841E77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Y78128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35A9BE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61B993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D120C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E357A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CA7322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53D009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2025/12/23</w:t>
            </w:r>
          </w:p>
        </w:tc>
      </w:tr>
      <w:tr w:rsidR="00A94BEA" w:rsidRPr="00183616" w14:paraId="6A5CDE0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2D5037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Y77128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0F37F7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86CF24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96B08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FE3F9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DDA984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611224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2025/12/23</w:t>
            </w:r>
          </w:p>
        </w:tc>
      </w:tr>
      <w:tr w:rsidR="00A94BEA" w:rsidRPr="00183616" w14:paraId="42CFC82A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7BD888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Y76128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D2B9DC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D50A2F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98A0A5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BAC50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B25844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950260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2025/12/23</w:t>
            </w:r>
          </w:p>
        </w:tc>
      </w:tr>
      <w:tr w:rsidR="00A94BEA" w:rsidRPr="00183616" w14:paraId="6874ACE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83EC32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Y75128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AD0BAF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A1070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981A2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2EEB0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0FB6E9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8CE969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2025/12/23</w:t>
            </w:r>
          </w:p>
        </w:tc>
      </w:tr>
      <w:tr w:rsidR="00A94BEA" w:rsidRPr="00183616" w14:paraId="640E0B84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F19BF4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Y73128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9CD05A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5F9EB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459408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0D57A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DE88EF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DC25A4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2025/12/23</w:t>
            </w:r>
          </w:p>
        </w:tc>
      </w:tr>
      <w:tr w:rsidR="00A94BEA" w:rsidRPr="00183616" w14:paraId="0B5F416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9DCA9D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Y72128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16D2DC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481B80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7DE03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10CCD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E8E588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5E7DEE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2025/12/23</w:t>
            </w:r>
          </w:p>
        </w:tc>
      </w:tr>
      <w:tr w:rsidR="00A94BEA" w:rsidRPr="00183616" w14:paraId="79257332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05DAF9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Y71128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526082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F1380E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A451BB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45611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8A9D9B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71203B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2025/12/23</w:t>
            </w:r>
          </w:p>
        </w:tc>
      </w:tr>
      <w:tr w:rsidR="00A94BEA" w:rsidRPr="00183616" w14:paraId="44E9424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CC13EB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Y70128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C8F247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A77592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A3F82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74830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0D2A11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B7AE67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2025/12/23</w:t>
            </w:r>
          </w:p>
        </w:tc>
      </w:tr>
      <w:tr w:rsidR="00A94BEA" w:rsidRPr="00183616" w14:paraId="4BB2127F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3A02A6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YB70129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286B8D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56E9FC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FF520D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9FA8A4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B970D6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CE8D7F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2025/12/29</w:t>
            </w:r>
          </w:p>
        </w:tc>
      </w:tr>
      <w:tr w:rsidR="00A94BEA" w:rsidRPr="00183616" w14:paraId="5D1E9982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97C5DF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Y79129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32D9FA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8538C9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846119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1CD0C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382C04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A1685F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2025/12/29</w:t>
            </w:r>
          </w:p>
        </w:tc>
      </w:tr>
      <w:tr w:rsidR="00A94BEA" w:rsidRPr="00183616" w14:paraId="3DA1C0DF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9F4081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Y78129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1E80BF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E20BF7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5D971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7B027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819406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BC9893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2025/12/29</w:t>
            </w:r>
          </w:p>
        </w:tc>
      </w:tr>
      <w:tr w:rsidR="00A94BEA" w:rsidRPr="00183616" w14:paraId="6CEFB95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171063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Y76129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807AE8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9BFC01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C3852F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D3EB8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7FF886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121135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2025/12/29</w:t>
            </w:r>
          </w:p>
        </w:tc>
      </w:tr>
      <w:tr w:rsidR="00A94BEA" w:rsidRPr="00183616" w14:paraId="584BE2B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3A6E69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Y75129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4E866D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2BE7DA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E856F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5C80D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3C7ACC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E3BD44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2025/12/29</w:t>
            </w:r>
          </w:p>
        </w:tc>
      </w:tr>
      <w:tr w:rsidR="00A94BEA" w:rsidRPr="00183616" w14:paraId="0C61881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2464DF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Y72129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E2AE13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0FC49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F5B01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7251E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DBBFC8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FD4A8E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2025/12/29</w:t>
            </w:r>
          </w:p>
        </w:tc>
      </w:tr>
      <w:tr w:rsidR="00A94BEA" w:rsidRPr="00183616" w14:paraId="27C4881B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4AF3EE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Y71129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20C647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07695C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05BB7E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AAC18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6CF434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8545EC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2025/12/29</w:t>
            </w:r>
          </w:p>
        </w:tc>
      </w:tr>
      <w:tr w:rsidR="00A94BEA" w:rsidRPr="00183616" w14:paraId="2AB70BC2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9A633C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Y70129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81DF79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年129期封闭式公募人民币理财产品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B05DE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91059E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553EF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85E74D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AB4F21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2025/12/29</w:t>
            </w:r>
          </w:p>
        </w:tc>
      </w:tr>
      <w:tr w:rsidR="00A94BEA" w:rsidRPr="00183616" w14:paraId="11A5B51F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B4AD0F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YB70130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03E81A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年130期（绿色金融主题）封闭式公募人民币理财产品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FF82F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4FD4D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A3E0F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BF94BE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5E29CC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3D246C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D22218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YA70130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16D2BE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年130期（绿色金融主题）封闭式公募人民币理财产品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394FE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BAF96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FDDB6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5D5C35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4B30BA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0E39D36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4F3177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Y79130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CD806C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年130期（绿色金融主题）封闭式公募人民币理财产品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688ABE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378BD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1FBB50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05CC12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16AFFC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189FAFA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712D64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Y76130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8B2CAA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年130期（绿色金融主题）封闭式公募人民币理财产品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E14CA8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AB361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4743D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E01373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FB0ED3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0938309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56E1D0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lastRenderedPageBreak/>
              <w:t>Y75130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C5CE8C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年130期（绿色金融主题）封闭式公募人民币理财产品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35A82C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5771B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B180F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7AE8D7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E766F2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4CA72C7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616D5D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Y72130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517B18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年130期（绿色金融主题）封闭式公募人民币理财产品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02D9B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663DF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64A87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EA0A93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4895D3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C752966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5A22E1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Y71130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9CFBEA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年130期（绿色金融主题）封闭式公募人民币理财产品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1D164B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9123AE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6A185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033ACF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97EB1B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ADB097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5C22DC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Y70130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5642C7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年130期（绿色金融主题）封闭式公募人民币理财产品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F0BFD3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9FE3B9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3FE49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330860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792EEA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AA7452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005D61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YB70131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AF235D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08A05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AFC39F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499FE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8898BE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FCA302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0121A0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E15C1D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Y79131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3BA1D9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60CE99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86A1C4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CA874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9B4D2A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90280C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E505C1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17DFF1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Y76131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9B0398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89BA28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5B798D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6E808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D45F63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0036BE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E5F3534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BEA5F1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Y75131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94DB5A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53E98C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77E90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32959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BA2A88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A287D6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7ED635A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588D77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Y72131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DBFE12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52E647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FD149B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06414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A024EE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599CA2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5A4398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909797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Y71131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B84C6B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FC8D63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6CFC7F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C3808F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CBD578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6D3C7C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659488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83F728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Y70131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5190B9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年131期封闭式公募人民币理财产品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CDD9CC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CD5709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34D1DF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083166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FFF0B1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15D310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A3F137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YB70132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0DB9D1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4257C5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20671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204B8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4FF4AC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0E44CA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34AB6A4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F2FBB2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Y79132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52AC10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43CBDF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50165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75627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24E5F4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3AA9CB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E90FFF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44D7C7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Y76132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BACE34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2990DC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B1D74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9D2FD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A410B8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C64B56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C1E568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BB7CF9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Y75132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5A3A42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1DE47C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773CF8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ECE65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B4CE32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FB349A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9B50AC4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2E9CDF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Y72132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E8F1F3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3ACB04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F3A24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A676C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826C3F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238021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9A29B89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16AD5F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Y71132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A9E8F7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FF286F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62FCD0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D95A9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7750C8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06F51D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AFBEC8B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E35C41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Y70132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FB080B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146EEE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949035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12FE0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0A7049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2686BC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09928E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DAE40E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YB70133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0FC9E6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656CAF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AB41F0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16E7C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8C5579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5BD0C9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98D1C7A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EC28E7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Y79133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8E04AB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F9E2B8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F817C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B6242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796092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1E9988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4317BC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58A5F5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Y76133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8778EF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DB3E90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9FF88F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37046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8B11A5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D4B7E1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793E64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966039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Y75133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9A5901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F95144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37A68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FBA45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ADC72A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6272A7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56D749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FF4FDB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lastRenderedPageBreak/>
              <w:t>Y72133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4B7295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1BA5EE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D78B6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0BACD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FF24D0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D82FE9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6E4E85E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31DC1B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Y71133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79E01D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3BA80C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4EC69E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A7A18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5ED87E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482543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CD315B2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6B32EB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Y70133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313469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589011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3FB226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637D7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7D22DD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534FCC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87ED9BB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8F4239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YC70134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906D84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6A34BD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A17E9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81B6D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A4FAC4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D91ABF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707644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5739AD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YB70134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F084E5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CB28C2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8B80D4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E378A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C994AA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FD2DA2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D75A7B4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19DEEE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Y79134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2E2CCD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1DA15E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87E9B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1D239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3EA133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5F119B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395071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5AF6CD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Y76134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5EF8D1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05419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EB11BB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80EC4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BF4835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E5F282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11BCC6B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73DAE6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Y75134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459B13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FEF689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E8D114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DC73C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852B93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897581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ED576C7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27DD8B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Y72134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0EFFF5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243CB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339CA7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19017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95ACC1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B5534C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C97F4C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E3A7FA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Y71134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53F9E2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4A2330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8C619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89CE9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AC6D7F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958BEA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5064004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C96286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Y70134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7997EA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年134期封闭式公募人民币理财产品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69C377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089A9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1E40F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6AFBFA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F57C3F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7110A0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BD2860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YC70135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66CE40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A74DBC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21199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DFB90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1CB29F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A151D4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D16A53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3B9A0B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YB70135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356F93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AA3E5C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CB22C7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6023F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550EC6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C895F3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75623D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8CDC9F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Y79135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9CAA49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17DDE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4A8226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3DD56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C311C3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31492F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E4B3F84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EAA6F8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Y76135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B84BE1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7D7FD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F9DAB1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B8E79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69A91E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2DD492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B616DBE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7D0A49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Y75135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A46119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D1D893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1253DF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C7482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4270F8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98C6DE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C40F7A6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3BBF3A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Y72135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C7F418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900EB2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34AD3C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AA1B4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0E56B4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C5176A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23CE8BF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3696A2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Y71135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E19512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C4A09F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F6E5F8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5329A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972290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B9C322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365185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5B9B47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Y70135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04DF5B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年135期封闭式公募人民币理财产品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9D8C3F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BE40F4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2A605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FBE019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7506CA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38F1D8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862802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YB70136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5DABF1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3E0CEC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69C62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E42E9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2DC684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C99CE6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E3D082E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46BB58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Y79136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31FE9D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A59AE5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835C3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764EF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CBFA28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ECA341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BDAA44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66FC4F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Y76136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8E44C6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9535A3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B7D6A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B392A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40CCD8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A369AB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F9A75D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DDBFB3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Y75136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B40A61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A30ED5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0EF25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2748AA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BF7798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FFE734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7ADBCD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3A69DC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Y72136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9FFC6B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4782CA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15512E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C1F4E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6DD912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D17087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1CE5B4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F33442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lastRenderedPageBreak/>
              <w:t>Y71136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CC9514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40A9F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5C6904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D9AACB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1DFF08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71AFFA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7F550F7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490497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Y70136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E60686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年136期封闭式公募人民币理财产品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391F40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14BD52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3D623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EED5CB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30A29E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AC098FF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92FDE5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YB70137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C7245F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6F2E6B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89564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C038F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3570F2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DED7C2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E4ED3C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9BA244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Y79137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50EE07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6C5BD7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B02A40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5C392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0094A0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F691B7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6780056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11E902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Y76137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C8DA18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07AA51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C1B3BA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CCD55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C20E48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4EC409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BC18AC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4B19E4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Y75137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D12357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99824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22891D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6F1B0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66BB68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D471A1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C0AD4AE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AF4B4C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Y72137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8C805A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C8D4C2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AE690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4FFFF9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BFE349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233E5F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76D537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68DF2C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Y71137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EA76E6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43EC9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0D74D8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C5AEC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0CFAD0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A2E25C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CBF8427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8289B5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Y70137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8DCCDB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年137期封闭式公募人民币理财产品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CC051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ED5FF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882BB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E01541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404871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C12416F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A3D9D3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YB70138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8C61B8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31AF93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CD861E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31362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EF788C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9480C7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2C1D309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3653F3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Y79138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E37704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FDC512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2231A5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B56FB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68B94A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3D3787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33B48DF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0C9DDA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Y77138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B484FC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028E9B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C9B17A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E82DE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A35B9A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A211BF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688A94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46760F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Y76138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CFEAD6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150316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C84DBC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EFDEB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041187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C55116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05FDD1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3D1F57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Y75138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8C36BD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C0CF01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64A70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67D81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9D98E1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A2D213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90F32E9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8B0EE2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Y72138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6AE311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39E9CD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6F3E19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23010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AEB3DD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DB021D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3703994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720ED8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Y71138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5447E6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FB1F7A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76B16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7FF62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D12680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62D505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12558F7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35DB50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Y70138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CF7050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年138期封闭式公募人民币理财产品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B894A9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005E2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228ADF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DA6FEF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A8F93C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61B7078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0D2D87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YB70139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3C82EA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1B3283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1BBAD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DC746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76B94C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537509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945E10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5B68D9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Y79139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76316E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F725A1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F7B4D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E29A8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54F7D9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59110F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35829B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8D5991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Y77139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55EC3E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F8E1F6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A578BE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9E324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EFC553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15EF7D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84C294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845F7B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Y76139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F3D59A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FA57FF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2BCD5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71B14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6AA40C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C83687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42B51E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CD74BA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Y75139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A7EF40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363A12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02955D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CFE82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F0B384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C7BCB1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35C92C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CF2D4D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Y72139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ADB99C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5A7AD0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CA5CCC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AE6D1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19D354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7109CC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29F8C39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176E2F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Y71139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8EEB47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88E07A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C97EF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17D09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8A955F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353D85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649D58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DD341E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lastRenderedPageBreak/>
              <w:t>Y70139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C93CA3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年139期封闭式公募人民币理财产品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CC108D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47C81F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9379A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FAE3AE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A1798B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656271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990A4D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YC70140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D10599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年140期封闭式公募人民币理财产品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749EA5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9B1035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DB2AA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1002C0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EA5B67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6FE4639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22541E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YB70140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A5DA0B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年140期封闭式公募人民币理财产品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4EA907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5B5718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D2619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DF724F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D50FCC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95383C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3D8A9B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Y79140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9F37D0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年140期封闭式公募人民币理财产品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D0FCA6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1D3F9D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2406E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D29409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2A043B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EEA876A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3F416A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Y77140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615F3F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年140期封闭式公募人民币理财产品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33C0DE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1EE87A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D7BE2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DA5E05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F9D419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9D5F73F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659B88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Y76140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B084C9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年140期封闭式公募人民币理财产品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86FE06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700A04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E112A2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38B88D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B0C81A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E8E751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07B0C1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Y75140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B8BD73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年140期封闭式公募人民币理财产品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CD869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B2499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BF13B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C64C4E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0E28ED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CD3EA4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A2DF86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Y72140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09F381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年140期封闭式公募人民币理财产品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738D9A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028DC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06927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32CCFE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9304BA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98E4E1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8CEF1F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Y71140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624901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年140期封闭式公募人民币理财产品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3B82DD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C2DA5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3ED13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DEBDDE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CACBAF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3A522C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357459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Y70140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6166FC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年140期封闭式公募人民币理财产品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5CAF3A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F2C0C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DBAF4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2E0D83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6D48FF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D86C87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134BAE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YC70141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EF43FF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年141期公募封闭式人民币理财产品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B4691D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54C36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7D96DB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B53900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FC82D8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EB24B3B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6C4666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YB70141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7993EA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年141期公募封闭式人民币理财产品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D067B1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AC1D8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1F6BD7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1CF086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E82E5B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DC0EAC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8FCFC6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Y79141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C6C2A2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年141期公募封闭式人民币理财产品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C99E42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6D15DD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08EBA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64424A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F3EF81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7B504A4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CFB3B9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Y77141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D2905C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年141期公募封闭式人民币理财产品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CEECB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5D2C3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76D34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893868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E9CFD7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FA1202A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67FE0D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Y76141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2E0989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年141期公募封闭式人民币理财产品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D4A39C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96B92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4988F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8188BB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0B44AA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90ED779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35BE53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Y75141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7764A4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年141期公募封闭式人民币理财产品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00C359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71041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DB6306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16BE80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3B099F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FCF78E2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96CE86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Y72141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21D11D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年141期公募封闭式人民币理财产品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04204B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FBC201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2754D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2EE912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5433ED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6372EB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255D2C5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Y71141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27B3FA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年141期公募封闭式人民币理财产品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D45C40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87E430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DD042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FF646D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6091A0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EC5BFA4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3E071B1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Y70141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1A6EC4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年141期公募封闭式人民币理财产品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BC3AFC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3BE19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49B4B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FA6DB6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F3BA8C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56C1773B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355D40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YC70142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EB3645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年142期封闭式公募人民币理财产品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31D0AA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2DEF6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46E4C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FC3079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8065A4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EA04CDA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70809C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YB70142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A6C982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年142期封闭式公募人民币理财产品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315B6C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310F8D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D27D53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C2C12F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1DFB7F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8F46AC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6B118C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Y79142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310F62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年142期封闭式公募人民币理财产品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CC0A1F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12727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BE727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839DEE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F29FDA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B868EB9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03B1F55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Y77142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D1EE82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年142期封闭式公募人民币理财产品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5BCBAD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458BD6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67A09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18992B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5CE044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8A53629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741E504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Y76142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9FBBF5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年142期封闭式公募人民币理财产品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9E841F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E36DCD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C334F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0D2DFA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4DB35A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32E0435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51B801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lastRenderedPageBreak/>
              <w:t>Y75142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B0E9B5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年142期封闭式公募人民币理财产品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A6B664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53E7DD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6D893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A3648C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F935B9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8CFCAF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764100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Y72142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4C81E9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年142期封闭式公募人民币理财产品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C4B226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72F00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6F21F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7780B3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535396D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701731B0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6A968E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Y71142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C2A283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年142期封闭式公募人民币理财产品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562FC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72F48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1BAAB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671403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1B962F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4F7453A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4DA2C8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Y70142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0EB90D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年142期封闭式公募人民币理财产品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82122E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A44259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6245C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C1CBBA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5583BB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7741B7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D279DE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YC70143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3E2A7D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年143期封闭式公募人民币理财产品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94D26D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FD8C4A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FC0DE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5AD762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A9BD62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11B78B7C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6C4DA68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YB70143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9F95E4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年143期封闭式公募人民币理财产品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A2CBA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66B4A8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1762A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52F93E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D48ECF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299EC74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96EE00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Y79143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D95271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年143期封闭式公募人民币理财产品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08655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24438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13F36C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1248A7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01E0D6D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9EA6AA3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B4ED79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Y77143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AB1979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年143期封闭式公募人民币理财产品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A107C1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575D6E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C20D4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384EAF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2D379F6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376AF004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109C89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Y76143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F61B08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年143期封闭式公募人民币理财产品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1BE438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3137A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3108E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62FCD8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2EC89B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029FE8C7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1C86A37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Y75143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43905A8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年143期封闭式公募人民币理财产品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A9AF58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5CAA48C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175A8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CF92525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6D12BB1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93D688D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BB1CD2B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Y72143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F18D14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年143期封闭式公募人民币理财产品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621556D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D71F1F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D1D11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64F175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33EBF4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61B067CA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53E0CE0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Y71143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24BBB9A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年143期封闭式公募人民币理财产品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E68E879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9AB4897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0CB28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128DD32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47BABB4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  <w:tr w:rsidR="00A94BEA" w:rsidRPr="00183616" w14:paraId="43B9B0A1" w14:textId="77777777" w:rsidTr="00827675">
        <w:trPr>
          <w:trHeight w:val="285"/>
        </w:trPr>
        <w:tc>
          <w:tcPr>
            <w:tcW w:w="993" w:type="dxa"/>
            <w:shd w:val="clear" w:color="auto" w:fill="auto"/>
            <w:vAlign w:val="center"/>
            <w:hideMark/>
          </w:tcPr>
          <w:p w14:paraId="478AA306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Y70143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C9CF393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南银理财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珠联璧合</w:t>
            </w:r>
            <w:proofErr w:type="gramStart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鑫逸稳半</w:t>
            </w:r>
            <w:proofErr w:type="gramEnd"/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年143期封闭式公募人民币理财产品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C39127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固定管理费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48529D4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A28D60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E1649CE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2025/11/3</w:t>
            </w: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181A4AF1" w14:textId="77777777" w:rsidR="00B30D09" w:rsidRPr="00B30D09" w:rsidRDefault="00B30D09" w:rsidP="00B30D09">
            <w:pPr>
              <w:spacing w:after="0" w:line="240" w:lineRule="auto"/>
              <w:jc w:val="center"/>
              <w:rPr>
                <w:rFonts w:ascii="方正黑体_GBK" w:eastAsia="方正黑体_GBK" w:hAnsi="宋体" w:cs="宋体"/>
                <w:color w:val="000000"/>
                <w:sz w:val="18"/>
                <w:szCs w:val="18"/>
                <w:lang w:eastAsia="zh-CN"/>
              </w:rPr>
            </w:pPr>
            <w:r w:rsidRPr="00B30D09">
              <w:rPr>
                <w:rFonts w:ascii="方正黑体_GBK" w:eastAsia="方正黑体_GBK" w:hAnsi="宋体" w:cs="宋体" w:hint="eastAsia"/>
                <w:color w:val="000000"/>
                <w:sz w:val="18"/>
                <w:szCs w:val="18"/>
                <w:lang w:eastAsia="zh-CN"/>
              </w:rPr>
              <w:t>2025/12/31</w:t>
            </w:r>
          </w:p>
        </w:tc>
      </w:tr>
    </w:tbl>
    <w:p w14:paraId="5432A556" w14:textId="77777777" w:rsidR="00083B02" w:rsidRPr="00183616" w:rsidRDefault="00083B02" w:rsidP="00083B02">
      <w:pPr>
        <w:spacing w:after="0" w:line="560" w:lineRule="exact"/>
        <w:ind w:firstLine="420"/>
        <w:rPr>
          <w:rFonts w:ascii="方正黑体_GBK" w:eastAsia="方正黑体_GBK" w:hAnsi="方正黑体_GBK" w:cs="方正黑体_GBK"/>
          <w:lang w:eastAsia="zh-CN"/>
        </w:rPr>
      </w:pPr>
    </w:p>
    <w:sectPr w:rsidR="00083B02" w:rsidRPr="00183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E6D2D" w14:textId="77777777" w:rsidR="00100DCC" w:rsidRDefault="00100DCC">
      <w:pPr>
        <w:spacing w:line="240" w:lineRule="auto"/>
      </w:pPr>
      <w:r>
        <w:separator/>
      </w:r>
    </w:p>
  </w:endnote>
  <w:endnote w:type="continuationSeparator" w:id="0">
    <w:p w14:paraId="216A3ACA" w14:textId="77777777" w:rsidR="00100DCC" w:rsidRDefault="00100D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Calibri"/>
    <w:panose1 w:val="020206090402050803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default"/>
    <w:sig w:usb0="00000000" w:usb1="00000000" w:usb2="00000000" w:usb3="00000000" w:csb0="0000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57166" w14:textId="77777777" w:rsidR="00100DCC" w:rsidRDefault="00100DCC">
      <w:pPr>
        <w:spacing w:after="0"/>
      </w:pPr>
      <w:r>
        <w:separator/>
      </w:r>
    </w:p>
  </w:footnote>
  <w:footnote w:type="continuationSeparator" w:id="0">
    <w:p w14:paraId="58764C91" w14:textId="77777777" w:rsidR="00100DCC" w:rsidRDefault="00100D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30A9"/>
    <w:rsid w:val="00034616"/>
    <w:rsid w:val="0006063C"/>
    <w:rsid w:val="00083B02"/>
    <w:rsid w:val="00100DCC"/>
    <w:rsid w:val="0015074B"/>
    <w:rsid w:val="00183616"/>
    <w:rsid w:val="00185253"/>
    <w:rsid w:val="0020726A"/>
    <w:rsid w:val="00281720"/>
    <w:rsid w:val="0029639D"/>
    <w:rsid w:val="00326F90"/>
    <w:rsid w:val="00365580"/>
    <w:rsid w:val="00437E3A"/>
    <w:rsid w:val="004A40D2"/>
    <w:rsid w:val="00511E68"/>
    <w:rsid w:val="005B23C9"/>
    <w:rsid w:val="005D1CB2"/>
    <w:rsid w:val="00750DD1"/>
    <w:rsid w:val="00770987"/>
    <w:rsid w:val="00827675"/>
    <w:rsid w:val="00A63F38"/>
    <w:rsid w:val="00A94BEA"/>
    <w:rsid w:val="00AA1D8D"/>
    <w:rsid w:val="00B14E01"/>
    <w:rsid w:val="00B30D09"/>
    <w:rsid w:val="00B47730"/>
    <w:rsid w:val="00BF7773"/>
    <w:rsid w:val="00C95521"/>
    <w:rsid w:val="00CB0664"/>
    <w:rsid w:val="00DF6D6D"/>
    <w:rsid w:val="00FC5DEF"/>
    <w:rsid w:val="00FC693F"/>
    <w:rsid w:val="29AA54A1"/>
    <w:rsid w:val="34205EBD"/>
    <w:rsid w:val="68555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600BBB3"/>
  <w14:defaultImageDpi w14:val="300"/>
  <w15:docId w15:val="{4CC3D904-3E39-4655-9EE8-005903B4F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unhideWhenUsed="1" w:qFormat="1"/>
    <w:lsdException w:name="toa heading" w:semiHidden="1" w:unhideWhenUsed="1"/>
    <w:lsdException w:name="List" w:unhideWhenUsed="1" w:qFormat="1"/>
    <w:lsdException w:name="List Bullet" w:unhideWhenUsed="1" w:qFormat="1"/>
    <w:lsdException w:name="List Number" w:unhideWhenUsed="1" w:qFormat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unhideWhenUsed="1" w:qFormat="1"/>
    <w:lsdException w:name="List Bullet 3" w:unhideWhenUsed="1" w:qFormat="1"/>
    <w:lsdException w:name="List Bullet 4" w:semiHidden="1" w:unhideWhenUsed="1"/>
    <w:lsdException w:name="List Bullet 5" w:semiHidden="1" w:unhideWhenUsed="1"/>
    <w:lsdException w:name="List Number 2" w:unhideWhenUsed="1" w:qFormat="1"/>
    <w:lsdException w:name="List Number 3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 w:qFormat="1"/>
    <w:lsdException w:name="Body Text 3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 w:qFormat="1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1">
    <w:name w:val="heading 1"/>
    <w:basedOn w:val="a1"/>
    <w:next w:val="a1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标题 1 字符"/>
    <w:basedOn w:val="a2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标题 4 字符"/>
    <w:basedOn w:val="a2"/>
    <w:link w:val="4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60">
    <w:name w:val="标题 6 字符"/>
    <w:basedOn w:val="a2"/>
    <w:link w:val="6"/>
    <w:uiPriority w:val="9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70">
    <w:name w:val="标题 7 字符"/>
    <w:basedOn w:val="a2"/>
    <w:link w:val="7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macro"/>
    <w:link w:val="a6"/>
    <w:uiPriority w:val="99"/>
    <w:unhideWhenUsed/>
    <w:qFormat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eastAsia="en-US"/>
    </w:rPr>
  </w:style>
  <w:style w:type="character" w:customStyle="1" w:styleId="a6">
    <w:name w:val="宏文本 字符"/>
    <w:basedOn w:val="a2"/>
    <w:link w:val="a5"/>
    <w:uiPriority w:val="99"/>
    <w:qFormat/>
    <w:rPr>
      <w:rFonts w:ascii="Courier" w:hAnsi="Courier"/>
      <w:sz w:val="20"/>
      <w:szCs w:val="20"/>
    </w:rPr>
  </w:style>
  <w:style w:type="paragraph" w:styleId="33">
    <w:name w:val="List 3"/>
    <w:basedOn w:val="a1"/>
    <w:uiPriority w:val="99"/>
    <w:unhideWhenUsed/>
    <w:qFormat/>
    <w:pPr>
      <w:ind w:left="1080" w:hanging="360"/>
      <w:contextualSpacing/>
    </w:pPr>
  </w:style>
  <w:style w:type="paragraph" w:styleId="2">
    <w:name w:val="List Number 2"/>
    <w:basedOn w:val="a1"/>
    <w:uiPriority w:val="99"/>
    <w:unhideWhenUsed/>
    <w:qFormat/>
    <w:pPr>
      <w:numPr>
        <w:numId w:val="1"/>
      </w:numPr>
      <w:contextualSpacing/>
    </w:pPr>
  </w:style>
  <w:style w:type="paragraph" w:styleId="a">
    <w:name w:val="List Number"/>
    <w:basedOn w:val="a1"/>
    <w:uiPriority w:val="99"/>
    <w:unhideWhenUsed/>
    <w:qFormat/>
    <w:pPr>
      <w:numPr>
        <w:numId w:val="2"/>
      </w:numPr>
      <w:contextualSpacing/>
    </w:pPr>
  </w:style>
  <w:style w:type="paragraph" w:styleId="a7">
    <w:name w:val="caption"/>
    <w:basedOn w:val="a1"/>
    <w:next w:val="a1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0">
    <w:name w:val="List Bullet"/>
    <w:basedOn w:val="a1"/>
    <w:uiPriority w:val="99"/>
    <w:unhideWhenUsed/>
    <w:qFormat/>
    <w:pPr>
      <w:numPr>
        <w:numId w:val="3"/>
      </w:numPr>
      <w:contextualSpacing/>
    </w:pPr>
  </w:style>
  <w:style w:type="paragraph" w:styleId="34">
    <w:name w:val="Body Text 3"/>
    <w:basedOn w:val="a1"/>
    <w:link w:val="35"/>
    <w:uiPriority w:val="99"/>
    <w:unhideWhenUsed/>
    <w:qFormat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2"/>
    <w:link w:val="34"/>
    <w:uiPriority w:val="99"/>
    <w:qFormat/>
    <w:rPr>
      <w:sz w:val="16"/>
      <w:szCs w:val="16"/>
    </w:rPr>
  </w:style>
  <w:style w:type="paragraph" w:styleId="30">
    <w:name w:val="List Bullet 3"/>
    <w:basedOn w:val="a1"/>
    <w:uiPriority w:val="99"/>
    <w:unhideWhenUsed/>
    <w:qFormat/>
    <w:pPr>
      <w:numPr>
        <w:numId w:val="4"/>
      </w:numPr>
      <w:contextualSpacing/>
    </w:pPr>
  </w:style>
  <w:style w:type="paragraph" w:styleId="a8">
    <w:name w:val="Body Text"/>
    <w:basedOn w:val="a1"/>
    <w:link w:val="a9"/>
    <w:uiPriority w:val="99"/>
    <w:unhideWhenUsed/>
    <w:qFormat/>
    <w:pPr>
      <w:spacing w:after="120"/>
    </w:pPr>
  </w:style>
  <w:style w:type="character" w:customStyle="1" w:styleId="a9">
    <w:name w:val="正文文本 字符"/>
    <w:basedOn w:val="a2"/>
    <w:link w:val="a8"/>
    <w:uiPriority w:val="99"/>
    <w:qFormat/>
  </w:style>
  <w:style w:type="paragraph" w:styleId="3">
    <w:name w:val="List Number 3"/>
    <w:basedOn w:val="a1"/>
    <w:uiPriority w:val="99"/>
    <w:unhideWhenUsed/>
    <w:qFormat/>
    <w:pPr>
      <w:numPr>
        <w:numId w:val="5"/>
      </w:numPr>
      <w:contextualSpacing/>
    </w:pPr>
  </w:style>
  <w:style w:type="paragraph" w:styleId="23">
    <w:name w:val="List 2"/>
    <w:basedOn w:val="a1"/>
    <w:uiPriority w:val="99"/>
    <w:unhideWhenUsed/>
    <w:qFormat/>
    <w:pPr>
      <w:ind w:left="720" w:hanging="360"/>
      <w:contextualSpacing/>
    </w:pPr>
  </w:style>
  <w:style w:type="paragraph" w:styleId="aa">
    <w:name w:val="List Continue"/>
    <w:basedOn w:val="a1"/>
    <w:uiPriority w:val="99"/>
    <w:unhideWhenUsed/>
    <w:qFormat/>
    <w:pPr>
      <w:spacing w:after="120"/>
      <w:ind w:left="360"/>
      <w:contextualSpacing/>
    </w:pPr>
  </w:style>
  <w:style w:type="paragraph" w:styleId="20">
    <w:name w:val="List Bullet 2"/>
    <w:basedOn w:val="a1"/>
    <w:uiPriority w:val="99"/>
    <w:unhideWhenUsed/>
    <w:qFormat/>
    <w:pPr>
      <w:numPr>
        <w:numId w:val="6"/>
      </w:numPr>
      <w:contextualSpacing/>
    </w:pPr>
  </w:style>
  <w:style w:type="paragraph" w:styleId="ab">
    <w:name w:val="footer"/>
    <w:basedOn w:val="a1"/>
    <w:link w:val="ac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c">
    <w:name w:val="页脚 字符"/>
    <w:basedOn w:val="a2"/>
    <w:link w:val="ab"/>
    <w:uiPriority w:val="99"/>
    <w:qFormat/>
  </w:style>
  <w:style w:type="paragraph" w:styleId="ad">
    <w:name w:val="header"/>
    <w:basedOn w:val="a1"/>
    <w:link w:val="ae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e">
    <w:name w:val="页眉 字符"/>
    <w:basedOn w:val="a2"/>
    <w:link w:val="ad"/>
    <w:uiPriority w:val="99"/>
    <w:qFormat/>
  </w:style>
  <w:style w:type="paragraph" w:styleId="af">
    <w:name w:val="Subtitle"/>
    <w:basedOn w:val="a1"/>
    <w:next w:val="a1"/>
    <w:link w:val="af0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0">
    <w:name w:val="副标题 字符"/>
    <w:basedOn w:val="a2"/>
    <w:link w:val="af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1">
    <w:name w:val="List"/>
    <w:basedOn w:val="a1"/>
    <w:uiPriority w:val="99"/>
    <w:unhideWhenUsed/>
    <w:qFormat/>
    <w:pPr>
      <w:ind w:left="360" w:hanging="360"/>
      <w:contextualSpacing/>
    </w:pPr>
  </w:style>
  <w:style w:type="paragraph" w:styleId="24">
    <w:name w:val="Body Text 2"/>
    <w:basedOn w:val="a1"/>
    <w:link w:val="25"/>
    <w:uiPriority w:val="99"/>
    <w:unhideWhenUsed/>
    <w:qFormat/>
    <w:pPr>
      <w:spacing w:after="120" w:line="480" w:lineRule="auto"/>
    </w:pPr>
  </w:style>
  <w:style w:type="character" w:customStyle="1" w:styleId="25">
    <w:name w:val="正文文本 2 字符"/>
    <w:basedOn w:val="a2"/>
    <w:link w:val="24"/>
    <w:uiPriority w:val="99"/>
    <w:qFormat/>
  </w:style>
  <w:style w:type="paragraph" w:styleId="26">
    <w:name w:val="List Continue 2"/>
    <w:basedOn w:val="a1"/>
    <w:uiPriority w:val="99"/>
    <w:unhideWhenUsed/>
    <w:qFormat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qFormat/>
    <w:pPr>
      <w:spacing w:after="120"/>
      <w:ind w:left="1080"/>
      <w:contextualSpacing/>
    </w:pPr>
  </w:style>
  <w:style w:type="paragraph" w:styleId="af2">
    <w:name w:val="Title"/>
    <w:basedOn w:val="a1"/>
    <w:next w:val="a1"/>
    <w:link w:val="af3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3">
    <w:name w:val="标题 字符"/>
    <w:basedOn w:val="a2"/>
    <w:link w:val="af2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f4">
    <w:name w:val="Table Grid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5">
    <w:name w:val="Light Shading"/>
    <w:basedOn w:val="a3"/>
    <w:uiPriority w:val="60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qFormat/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qFormat/>
    <w:rPr>
      <w:color w:val="76923C" w:themeColor="accent3" w:themeShade="BF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qFormat/>
    <w:rPr>
      <w:color w:val="5F497A" w:themeColor="accent4" w:themeShade="BF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qFormat/>
    <w:rPr>
      <w:color w:val="31849B" w:themeColor="accent5" w:themeShade="BF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qFormat/>
    <w:rPr>
      <w:color w:val="E36C0A" w:themeColor="accent6" w:themeShade="BF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6">
    <w:name w:val="Light List"/>
    <w:basedOn w:val="a3"/>
    <w:uiPriority w:val="61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qFormat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qFormat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qFormat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qFormat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qFormat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qFormat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7">
    <w:name w:val="Light Grid"/>
    <w:basedOn w:val="a3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3"/>
    <w:uiPriority w:val="62"/>
    <w:qFormat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3"/>
    <w:uiPriority w:val="62"/>
    <w:qFormat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3"/>
    <w:uiPriority w:val="62"/>
    <w:qFormat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3"/>
    <w:uiPriority w:val="62"/>
    <w:qFormat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3"/>
    <w:uiPriority w:val="62"/>
    <w:qFormat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3"/>
    <w:uiPriority w:val="62"/>
    <w:qFormat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1">
    <w:name w:val="Medium Shading 1"/>
    <w:basedOn w:val="a3"/>
    <w:uiPriority w:val="63"/>
    <w:qFormat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qFormat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qFormat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qFormat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qFormat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qFormat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qFormat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qFormat/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qFormat/>
    <w:rPr>
      <w:color w:val="000000" w:themeColor="text1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qFormat/>
    <w:rPr>
      <w:color w:val="000000" w:themeColor="text1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qFormat/>
    <w:rPr>
      <w:color w:val="000000" w:themeColor="text1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qFormat/>
    <w:rPr>
      <w:color w:val="000000" w:themeColor="text1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qFormat/>
    <w:rPr>
      <w:color w:val="000000" w:themeColor="text1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qFormat/>
    <w:rPr>
      <w:color w:val="000000" w:themeColor="text1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qFormat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qFormat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qFormat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qFormat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qFormat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qFormat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qFormat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8">
    <w:name w:val="Dark List"/>
    <w:basedOn w:val="a3"/>
    <w:uiPriority w:val="70"/>
    <w:qFormat/>
    <w:rPr>
      <w:color w:val="FFFFFF" w:themeColor="background1"/>
    </w:rPr>
    <w:tblPr/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qFormat/>
    <w:rPr>
      <w:color w:val="FFFFFF" w:themeColor="background1"/>
    </w:rPr>
    <w:tblPr/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qFormat/>
    <w:rPr>
      <w:color w:val="FFFFFF" w:themeColor="background1"/>
    </w:rPr>
    <w:tblPr/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qFormat/>
    <w:rPr>
      <w:color w:val="FFFFFF" w:themeColor="background1"/>
    </w:rPr>
    <w:tblPr/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qFormat/>
    <w:rPr>
      <w:color w:val="FFFFFF" w:themeColor="background1"/>
    </w:rPr>
    <w:tblPr/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qFormat/>
    <w:rPr>
      <w:color w:val="FFFFFF" w:themeColor="background1"/>
    </w:rPr>
    <w:tblPr/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qFormat/>
    <w:rPr>
      <w:color w:val="FFFFFF" w:themeColor="background1"/>
    </w:rPr>
    <w:tblPr/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9">
    <w:name w:val="Colorful Shading"/>
    <w:basedOn w:val="a3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qFormat/>
    <w:rPr>
      <w:color w:val="000000" w:themeColor="text1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qFormat/>
    <w:rPr>
      <w:color w:val="000000" w:themeColor="text1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qFormat/>
    <w:rPr>
      <w:color w:val="000000" w:themeColor="text1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qFormat/>
    <w:rPr>
      <w:color w:val="000000" w:themeColor="text1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a">
    <w:name w:val="Colorful List"/>
    <w:basedOn w:val="a3"/>
    <w:uiPriority w:val="72"/>
    <w:qFormat/>
    <w:rPr>
      <w:color w:val="000000" w:themeColor="text1"/>
    </w:rPr>
    <w:tblPr/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qFormat/>
    <w:rPr>
      <w:color w:val="000000" w:themeColor="text1"/>
    </w:rPr>
    <w:tblPr/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qFormat/>
    <w:rPr>
      <w:color w:val="000000" w:themeColor="text1"/>
    </w:rPr>
    <w:tblPr/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qFormat/>
    <w:rPr>
      <w:color w:val="000000" w:themeColor="text1"/>
    </w:rPr>
    <w:tblPr/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qFormat/>
    <w:rPr>
      <w:color w:val="000000" w:themeColor="text1"/>
    </w:rPr>
    <w:tblPr/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qFormat/>
    <w:rPr>
      <w:color w:val="000000" w:themeColor="text1"/>
    </w:rPr>
    <w:tblPr/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qFormat/>
    <w:rPr>
      <w:color w:val="000000" w:themeColor="text1"/>
    </w:rPr>
    <w:tblPr/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b">
    <w:name w:val="Colorful Grid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c">
    <w:name w:val="Strong"/>
    <w:basedOn w:val="a2"/>
    <w:uiPriority w:val="22"/>
    <w:qFormat/>
    <w:rPr>
      <w:b/>
      <w:bCs/>
    </w:rPr>
  </w:style>
  <w:style w:type="character" w:styleId="afd">
    <w:name w:val="Emphasis"/>
    <w:basedOn w:val="a2"/>
    <w:uiPriority w:val="20"/>
    <w:qFormat/>
    <w:rPr>
      <w:i/>
      <w:iCs/>
    </w:rPr>
  </w:style>
  <w:style w:type="paragraph" w:styleId="afe">
    <w:name w:val="No Spacing"/>
    <w:uiPriority w:val="1"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aff">
    <w:name w:val="List Paragraph"/>
    <w:basedOn w:val="a1"/>
    <w:uiPriority w:val="34"/>
    <w:qFormat/>
    <w:pPr>
      <w:ind w:left="720"/>
      <w:contextualSpacing/>
    </w:pPr>
  </w:style>
  <w:style w:type="paragraph" w:styleId="aff0">
    <w:name w:val="Quote"/>
    <w:basedOn w:val="a1"/>
    <w:next w:val="a1"/>
    <w:link w:val="aff1"/>
    <w:uiPriority w:val="29"/>
    <w:qFormat/>
    <w:rPr>
      <w:i/>
      <w:iCs/>
      <w:color w:val="000000" w:themeColor="text1"/>
    </w:rPr>
  </w:style>
  <w:style w:type="character" w:customStyle="1" w:styleId="aff1">
    <w:name w:val="引用 字符"/>
    <w:basedOn w:val="a2"/>
    <w:link w:val="aff0"/>
    <w:uiPriority w:val="29"/>
    <w:qFormat/>
    <w:rPr>
      <w:i/>
      <w:iCs/>
      <w:color w:val="000000" w:themeColor="text1"/>
    </w:rPr>
  </w:style>
  <w:style w:type="paragraph" w:styleId="aff2">
    <w:name w:val="Intense Quote"/>
    <w:basedOn w:val="a1"/>
    <w:next w:val="a1"/>
    <w:link w:val="aff3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3">
    <w:name w:val="明显引用 字符"/>
    <w:basedOn w:val="a2"/>
    <w:link w:val="aff2"/>
    <w:uiPriority w:val="30"/>
    <w:qFormat/>
    <w:rPr>
      <w:b/>
      <w:bCs/>
      <w:i/>
      <w:iCs/>
      <w:color w:val="4F81BD" w:themeColor="accent1"/>
    </w:rPr>
  </w:style>
  <w:style w:type="character" w:customStyle="1" w:styleId="14">
    <w:name w:val="不明显强调1"/>
    <w:basedOn w:val="a2"/>
    <w:uiPriority w:val="19"/>
    <w:qFormat/>
    <w:rPr>
      <w:i/>
      <w:iCs/>
      <w:color w:val="7F7F7F" w:themeColor="text1" w:themeTint="80"/>
    </w:rPr>
  </w:style>
  <w:style w:type="character" w:customStyle="1" w:styleId="15">
    <w:name w:val="明显强调1"/>
    <w:basedOn w:val="a2"/>
    <w:uiPriority w:val="21"/>
    <w:qFormat/>
    <w:rPr>
      <w:b/>
      <w:bCs/>
      <w:i/>
      <w:iCs/>
      <w:color w:val="4F81BD" w:themeColor="accent1"/>
    </w:rPr>
  </w:style>
  <w:style w:type="character" w:customStyle="1" w:styleId="16">
    <w:name w:val="不明显参考1"/>
    <w:basedOn w:val="a2"/>
    <w:uiPriority w:val="31"/>
    <w:qFormat/>
    <w:rPr>
      <w:smallCaps/>
      <w:color w:val="C0504D" w:themeColor="accent2"/>
      <w:u w:val="single"/>
    </w:rPr>
  </w:style>
  <w:style w:type="character" w:customStyle="1" w:styleId="17">
    <w:name w:val="明显参考1"/>
    <w:basedOn w:val="a2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8">
    <w:name w:val="书籍标题1"/>
    <w:basedOn w:val="a2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"/>
    <w:next w:val="a1"/>
    <w:uiPriority w:val="39"/>
    <w:semiHidden/>
    <w:unhideWhenUsed/>
    <w:qFormat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0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36</Pages>
  <Words>9639</Words>
  <Characters>54944</Characters>
  <Application>Microsoft Office Word</Application>
  <DocSecurity>0</DocSecurity>
  <Lines>457</Lines>
  <Paragraphs>128</Paragraphs>
  <ScaleCrop>false</ScaleCrop>
  <Company/>
  <LinksUpToDate>false</LinksUpToDate>
  <CharactersWithSpaces>64455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白茜雯</cp:lastModifiedBy>
  <cp:revision>14</cp:revision>
  <dcterms:created xsi:type="dcterms:W3CDTF">2025-07-09T09:17:00Z</dcterms:created>
  <dcterms:modified xsi:type="dcterms:W3CDTF">2025-10-30T03:41:00Z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73CCC1A4EF0445A3879E7F5838047688_12</vt:lpwstr>
  </property>
</Properties>
</file>